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784" w:rsidRDefault="00EB1784" w:rsidP="00EB1784">
      <w:pPr>
        <w:spacing w:after="0" w:line="408" w:lineRule="exact"/>
        <w:ind w:left="120"/>
        <w:jc w:val="center"/>
        <w:rPr>
          <w:lang w:val="ru-RU"/>
        </w:rPr>
      </w:pPr>
      <w:bookmarkStart w:id="0" w:name="0ff8209f-a031-4e38-b2e9-77222347598e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7A87" w:rsidRPr="00551E2A" w:rsidRDefault="00EB1784" w:rsidP="00677A87">
      <w:pPr>
        <w:suppressAutoHyphens w:val="0"/>
        <w:spacing w:after="0" w:line="408" w:lineRule="exact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302895</wp:posOffset>
            </wp:positionV>
            <wp:extent cx="9248775" cy="2200275"/>
            <wp:effectExtent l="0" t="0" r="0" b="0"/>
            <wp:wrapThrough wrapText="bothSides">
              <wp:wrapPolygon edited="0">
                <wp:start x="0" y="0"/>
                <wp:lineTo x="0" y="21506"/>
                <wp:lineTo x="21578" y="21506"/>
                <wp:lineTo x="2157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6A39">
        <w:rPr>
          <w:sz w:val="28"/>
          <w:lang w:val="ru-RU"/>
        </w:rPr>
        <w:br/>
      </w:r>
      <w:r w:rsidR="00677A87" w:rsidRPr="00551E2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677A87" w:rsidRPr="00551E2A" w:rsidRDefault="00677A87" w:rsidP="00677A87">
      <w:pPr>
        <w:widowControl w:val="0"/>
        <w:suppressAutoHyphens w:val="0"/>
        <w:spacing w:after="0" w:line="319" w:lineRule="exact"/>
        <w:ind w:left="1097" w:right="609"/>
        <w:jc w:val="center"/>
        <w:outlineLvl w:val="0"/>
        <w:rPr>
          <w:rFonts w:ascii="Calibri" w:eastAsia="Calibri" w:hAnsi="Calibri" w:cs="Times New Roman"/>
          <w:lang w:val="ru-RU"/>
        </w:rPr>
      </w:pPr>
      <w:r w:rsidRPr="00551E2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 w:rsidRPr="00551E2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551E2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 w:rsidRPr="00551E2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="00425E4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Труд (Технология)</w:t>
      </w:r>
    </w:p>
    <w:p w:rsidR="00677A87" w:rsidRPr="00551E2A" w:rsidRDefault="00677A87" w:rsidP="00677A87">
      <w:pPr>
        <w:widowControl w:val="0"/>
        <w:suppressAutoHyphens w:val="0"/>
        <w:spacing w:after="0" w:line="319" w:lineRule="exact"/>
        <w:ind w:left="1097" w:right="609"/>
        <w:jc w:val="center"/>
        <w:outlineLvl w:val="0"/>
        <w:rPr>
          <w:rFonts w:ascii="Calibri" w:eastAsia="Calibri" w:hAnsi="Calibri" w:cs="Times New Roman"/>
          <w:lang w:val="ru-RU"/>
        </w:rPr>
      </w:pPr>
      <w:r w:rsidRPr="00551E2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:rsidR="00677A87" w:rsidRPr="00551E2A" w:rsidRDefault="00677A87" w:rsidP="00677A87">
      <w:pPr>
        <w:widowControl w:val="0"/>
        <w:suppressAutoHyphens w:val="0"/>
        <w:spacing w:after="0" w:line="319" w:lineRule="exact"/>
        <w:ind w:left="1101" w:right="609"/>
        <w:jc w:val="center"/>
        <w:rPr>
          <w:rFonts w:ascii="Calibri" w:eastAsia="Calibri" w:hAnsi="Calibri" w:cs="Times New Roman"/>
          <w:lang w:val="ru-RU"/>
        </w:rPr>
      </w:pPr>
      <w:r w:rsidRPr="00551E2A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551E2A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51E2A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 w:rsidRPr="00551E2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5</w:t>
      </w:r>
      <w:r w:rsidR="00425E42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-9</w:t>
      </w:r>
      <w:r w:rsidRPr="00551E2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-х</w:t>
      </w:r>
      <w:r w:rsidRPr="00551E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классов</w:t>
      </w:r>
    </w:p>
    <w:p w:rsidR="00677A87" w:rsidRPr="00551E2A" w:rsidRDefault="00677A87" w:rsidP="00677A87">
      <w:pPr>
        <w:widowControl w:val="0"/>
        <w:suppressAutoHyphens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677A87" w:rsidRPr="00551E2A" w:rsidTr="00DF290A">
        <w:trPr>
          <w:trHeight w:val="296"/>
        </w:trPr>
        <w:tc>
          <w:tcPr>
            <w:tcW w:w="4005" w:type="dxa"/>
          </w:tcPr>
          <w:p w:rsidR="00677A87" w:rsidRPr="00551E2A" w:rsidRDefault="00677A87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677A87" w:rsidRPr="00551E2A" w:rsidRDefault="00425E42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Труд (Технология)</w:t>
            </w:r>
          </w:p>
        </w:tc>
      </w:tr>
      <w:tr w:rsidR="00677A87" w:rsidRPr="00551E2A" w:rsidTr="00DF290A">
        <w:trPr>
          <w:trHeight w:val="296"/>
        </w:trPr>
        <w:tc>
          <w:tcPr>
            <w:tcW w:w="4005" w:type="dxa"/>
          </w:tcPr>
          <w:p w:rsidR="00677A87" w:rsidRPr="00551E2A" w:rsidRDefault="00677A87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677A87" w:rsidRPr="00551E2A" w:rsidRDefault="00677A87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677A87" w:rsidRPr="00551E2A" w:rsidTr="00DF290A">
        <w:trPr>
          <w:trHeight w:val="279"/>
        </w:trPr>
        <w:tc>
          <w:tcPr>
            <w:tcW w:w="4005" w:type="dxa"/>
          </w:tcPr>
          <w:p w:rsidR="00677A87" w:rsidRPr="00551E2A" w:rsidRDefault="00677A87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677A87" w:rsidRPr="00551E2A" w:rsidRDefault="00677A87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="00BC34E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-6</w:t>
            </w:r>
          </w:p>
        </w:tc>
      </w:tr>
      <w:tr w:rsidR="00677A87" w:rsidRPr="00551E2A" w:rsidTr="00DF290A">
        <w:trPr>
          <w:trHeight w:val="296"/>
        </w:trPr>
        <w:tc>
          <w:tcPr>
            <w:tcW w:w="4005" w:type="dxa"/>
          </w:tcPr>
          <w:p w:rsidR="00677A87" w:rsidRPr="00551E2A" w:rsidRDefault="00677A87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677A87" w:rsidRPr="00551E2A" w:rsidRDefault="00677A87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5</w:t>
            </w:r>
            <w:r w:rsidR="00BC34E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-7 класс-68</w:t>
            </w: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</w:t>
            </w:r>
            <w:r w:rsidR="00BC34E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; 8-9-1 ч.</w:t>
            </w:r>
          </w:p>
        </w:tc>
      </w:tr>
      <w:tr w:rsidR="00677A87" w:rsidRPr="00551E2A" w:rsidTr="00DF290A">
        <w:trPr>
          <w:trHeight w:val="279"/>
        </w:trPr>
        <w:tc>
          <w:tcPr>
            <w:tcW w:w="4005" w:type="dxa"/>
          </w:tcPr>
          <w:p w:rsidR="00677A87" w:rsidRPr="00551E2A" w:rsidRDefault="00677A87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51E2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677A87" w:rsidRPr="00551E2A" w:rsidRDefault="00BC34E8" w:rsidP="00DF290A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5-7-2 часа, 8-9- 1 час</w:t>
            </w:r>
          </w:p>
        </w:tc>
      </w:tr>
    </w:tbl>
    <w:p w:rsidR="00677A87" w:rsidRPr="00551E2A" w:rsidRDefault="00677A87" w:rsidP="00677A87">
      <w:pPr>
        <w:widowControl w:val="0"/>
        <w:suppressAutoHyphens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77A87" w:rsidRPr="00551E2A" w:rsidRDefault="00677A87" w:rsidP="00677A87">
      <w:pPr>
        <w:suppressAutoHyphens w:val="0"/>
        <w:spacing w:after="0" w:line="408" w:lineRule="exact"/>
        <w:rPr>
          <w:rFonts w:ascii="Calibri" w:eastAsia="Calibri" w:hAnsi="Calibri" w:cs="Times New Roman"/>
          <w:lang w:val="ru-RU"/>
        </w:rPr>
      </w:pPr>
      <w:r w:rsidRPr="00551E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</w:t>
      </w:r>
      <w:r w:rsidRPr="00551E2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р.п. Богандинский 2025 г</w:t>
      </w:r>
    </w:p>
    <w:p w:rsidR="00C8052C" w:rsidRDefault="00C8052C" w:rsidP="00A86A39">
      <w:pPr>
        <w:spacing w:after="0" w:line="408" w:lineRule="exact"/>
        <w:ind w:left="120"/>
        <w:jc w:val="center"/>
        <w:rPr>
          <w:lang w:val="ru-RU"/>
        </w:rPr>
        <w:sectPr w:rsidR="00C8052C" w:rsidSect="00A86A39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299" w:charSpace="16384"/>
        </w:sectPr>
      </w:pPr>
    </w:p>
    <w:p w:rsidR="00C8052C" w:rsidRPr="00A86A39" w:rsidRDefault="00A86A39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052C" w:rsidRDefault="00C8052C">
      <w:pPr>
        <w:spacing w:after="0"/>
        <w:ind w:firstLine="600"/>
        <w:jc w:val="center"/>
        <w:rPr>
          <w:lang w:val="ru-RU"/>
        </w:rPr>
      </w:pPr>
    </w:p>
    <w:p w:rsidR="00C8052C" w:rsidRDefault="00C8052C">
      <w:pPr>
        <w:spacing w:after="0"/>
        <w:ind w:firstLine="600"/>
        <w:rPr>
          <w:lang w:val="ru-RU"/>
        </w:rPr>
      </w:pPr>
      <w:bookmarkStart w:id="1" w:name="_Toc157707436"/>
      <w:bookmarkEnd w:id="1"/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C8052C" w:rsidRDefault="00A86A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>
        <w:rPr>
          <w:rFonts w:ascii="Times New Roman" w:hAnsi="Times New Roman"/>
          <w:b/>
          <w:color w:val="000000"/>
          <w:sz w:val="28"/>
          <w:lang w:val="ru-RU"/>
        </w:rPr>
        <w:t>целью</w:t>
      </w:r>
      <w:r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C8052C" w:rsidRDefault="00A86A39">
      <w:pPr>
        <w:spacing w:after="0" w:line="4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C8052C" w:rsidRDefault="00A86A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C8052C" w:rsidRDefault="00C8052C">
      <w:pPr>
        <w:spacing w:after="0" w:line="72" w:lineRule="auto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C8052C" w:rsidRDefault="00C8052C">
      <w:pPr>
        <w:spacing w:after="0" w:line="120" w:lineRule="auto"/>
        <w:ind w:left="120"/>
        <w:rPr>
          <w:lang w:val="ru-RU"/>
        </w:rPr>
      </w:pP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C8052C" w:rsidRDefault="00A86A39">
      <w:pPr>
        <w:spacing w:after="0" w:line="264" w:lineRule="auto"/>
        <w:ind w:firstLine="600"/>
        <w:jc w:val="both"/>
        <w:rPr>
          <w:lang w:val="ru-RU"/>
        </w:rPr>
        <w:sectPr w:rsidR="00C8052C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2" w:name="block-34085441"/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70 часов (2 часа в неделю), в 6 классе – 70 часов (2 часа в неделю), в 7 классе – 70 часов (2 часа в неделю), в 8 классе – 35 часа (1 час в неделю), в 9 классе – 35 часа (1 час в неделю). </w:t>
      </w:r>
      <w:bookmarkEnd w:id="2"/>
    </w:p>
    <w:p w:rsidR="00C8052C" w:rsidRDefault="00A86A39">
      <w:pPr>
        <w:spacing w:before="161" w:after="161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8052C" w:rsidRDefault="00A86A39">
      <w:pPr>
        <w:spacing w:before="180" w:after="0" w:line="264" w:lineRule="exact"/>
        <w:ind w:left="120"/>
        <w:jc w:val="both"/>
        <w:rPr>
          <w:lang w:val="ru-RU"/>
        </w:rPr>
      </w:pPr>
      <w:bookmarkStart w:id="3" w:name="_Toc141791714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8052C" w:rsidRDefault="00C8052C">
      <w:pPr>
        <w:spacing w:after="0"/>
        <w:ind w:left="120"/>
        <w:rPr>
          <w:lang w:val="ru-RU"/>
        </w:rPr>
      </w:pPr>
      <w:bookmarkStart w:id="4" w:name="_Toc157707439"/>
      <w:bookmarkEnd w:id="4"/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C8052C" w:rsidRDefault="00C8052C">
      <w:pPr>
        <w:spacing w:after="0" w:line="48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C8052C" w:rsidRDefault="00C8052C">
      <w:pPr>
        <w:spacing w:after="0"/>
        <w:ind w:left="120"/>
        <w:jc w:val="both"/>
        <w:rPr>
          <w:lang w:val="ru-RU"/>
        </w:rPr>
      </w:pPr>
      <w:bookmarkStart w:id="5" w:name="_Toc157707445"/>
      <w:bookmarkEnd w:id="5"/>
    </w:p>
    <w:p w:rsidR="00C8052C" w:rsidRDefault="00C8052C">
      <w:pPr>
        <w:spacing w:after="0" w:line="48" w:lineRule="exact"/>
        <w:ind w:left="120"/>
        <w:jc w:val="both"/>
        <w:rPr>
          <w:lang w:val="ru-RU"/>
        </w:rPr>
      </w:pP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8052C" w:rsidRDefault="00C8052C">
      <w:pPr>
        <w:spacing w:after="0"/>
        <w:ind w:left="120"/>
        <w:jc w:val="both"/>
        <w:rPr>
          <w:lang w:val="ru-RU"/>
        </w:rPr>
      </w:pPr>
      <w:bookmarkStart w:id="6" w:name="_Toc157707451"/>
      <w:bookmarkEnd w:id="6"/>
    </w:p>
    <w:p w:rsidR="00C8052C" w:rsidRDefault="00C8052C">
      <w:pPr>
        <w:spacing w:after="0" w:line="144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8052C" w:rsidRDefault="00C8052C">
      <w:pPr>
        <w:spacing w:after="0"/>
        <w:ind w:left="120"/>
        <w:jc w:val="both"/>
        <w:rPr>
          <w:lang w:val="ru-RU"/>
        </w:rPr>
      </w:pPr>
      <w:bookmarkStart w:id="7" w:name="_Toc157707455"/>
      <w:bookmarkEnd w:id="7"/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8052C" w:rsidRDefault="00C8052C">
      <w:pPr>
        <w:spacing w:after="0" w:line="96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C8052C" w:rsidRDefault="00C8052C">
      <w:pPr>
        <w:spacing w:after="0"/>
        <w:ind w:left="120"/>
        <w:jc w:val="both"/>
        <w:rPr>
          <w:lang w:val="ru-RU"/>
        </w:rPr>
      </w:pPr>
      <w:bookmarkStart w:id="8" w:name="_Toc157707459"/>
      <w:bookmarkEnd w:id="8"/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8052C" w:rsidRDefault="00C8052C">
      <w:pPr>
        <w:spacing w:after="0" w:line="96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C8052C" w:rsidRDefault="00C8052C">
      <w:pPr>
        <w:spacing w:after="0" w:line="264" w:lineRule="exact"/>
        <w:ind w:firstLine="600"/>
        <w:jc w:val="both"/>
        <w:rPr>
          <w:lang w:val="ru-RU"/>
        </w:rPr>
      </w:pPr>
      <w:bookmarkStart w:id="9" w:name="_Toc141791715"/>
      <w:bookmarkEnd w:id="9"/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C8052C" w:rsidRDefault="00C8052C">
      <w:pPr>
        <w:spacing w:after="0"/>
        <w:ind w:left="120"/>
        <w:jc w:val="both"/>
        <w:rPr>
          <w:lang w:val="ru-RU"/>
        </w:rPr>
      </w:pPr>
      <w:bookmarkStart w:id="10" w:name="_Toc157707466"/>
      <w:bookmarkEnd w:id="10"/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C8052C" w:rsidRDefault="00C8052C">
      <w:pPr>
        <w:spacing w:after="0"/>
        <w:ind w:left="120"/>
        <w:jc w:val="both"/>
        <w:rPr>
          <w:lang w:val="ru-RU"/>
        </w:rPr>
      </w:pPr>
      <w:bookmarkStart w:id="11" w:name="_Toc157707468"/>
      <w:bookmarkEnd w:id="11"/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C8052C" w:rsidRDefault="00C8052C">
      <w:pPr>
        <w:spacing w:after="0" w:line="96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C8052C" w:rsidRDefault="00C8052C">
      <w:pPr>
        <w:spacing w:after="0"/>
        <w:ind w:left="120"/>
        <w:jc w:val="both"/>
        <w:rPr>
          <w:lang w:val="ru-RU"/>
        </w:rPr>
      </w:pPr>
      <w:bookmarkStart w:id="12" w:name="_Toc157707470"/>
      <w:bookmarkEnd w:id="12"/>
    </w:p>
    <w:p w:rsidR="00C8052C" w:rsidRDefault="00C8052C">
      <w:pPr>
        <w:spacing w:after="0" w:line="120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C8052C" w:rsidRDefault="00C8052C">
      <w:pPr>
        <w:spacing w:after="0" w:line="96" w:lineRule="exact"/>
        <w:ind w:left="120"/>
        <w:jc w:val="both"/>
        <w:rPr>
          <w:lang w:val="ru-RU"/>
        </w:rPr>
      </w:pPr>
    </w:p>
    <w:p w:rsidR="00C8052C" w:rsidRDefault="00A86A3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C8052C" w:rsidRDefault="00A86A3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C8052C" w:rsidRDefault="00A86A39">
      <w:pPr>
        <w:spacing w:after="0"/>
        <w:ind w:firstLine="600"/>
        <w:jc w:val="both"/>
        <w:rPr>
          <w:lang w:val="ru-RU"/>
        </w:rPr>
        <w:sectPr w:rsidR="00C8052C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16384"/>
        </w:sectPr>
      </w:pPr>
      <w:r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  <w:bookmarkStart w:id="13" w:name="block-340854371"/>
      <w:bookmarkStart w:id="14" w:name="block-34085437"/>
      <w:bookmarkEnd w:id="13"/>
      <w:bookmarkEnd w:id="14"/>
    </w:p>
    <w:p w:rsidR="00C8052C" w:rsidRDefault="00A86A39">
      <w:pPr>
        <w:spacing w:before="161"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:rsidR="00C8052C" w:rsidRDefault="00A86A39">
      <w:pPr>
        <w:spacing w:before="180" w:after="0" w:line="264" w:lineRule="exact"/>
        <w:ind w:left="120"/>
        <w:jc w:val="both"/>
        <w:rPr>
          <w:lang w:val="ru-RU"/>
        </w:rPr>
      </w:pPr>
      <w:bookmarkStart w:id="15" w:name="_Toc141791749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bookmarkStart w:id="16" w:name="_Toc141791750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8052C" w:rsidRDefault="00C8052C">
      <w:pPr>
        <w:spacing w:after="0" w:line="264" w:lineRule="exact"/>
        <w:ind w:left="120"/>
        <w:jc w:val="both"/>
        <w:rPr>
          <w:lang w:val="ru-RU"/>
        </w:rPr>
      </w:pPr>
      <w:bookmarkStart w:id="17" w:name="_Toc157707474"/>
      <w:bookmarkEnd w:id="17"/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C8052C" w:rsidRDefault="00C8052C">
      <w:pPr>
        <w:spacing w:after="0" w:line="144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</w:t>
      </w:r>
      <w:r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8052C" w:rsidRDefault="00C8052C">
      <w:pPr>
        <w:spacing w:after="0" w:line="168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C8052C" w:rsidRDefault="00C8052C">
      <w:pPr>
        <w:spacing w:after="0" w:line="72" w:lineRule="exact"/>
        <w:ind w:left="120"/>
        <w:jc w:val="both"/>
        <w:rPr>
          <w:lang w:val="ru-RU"/>
        </w:rPr>
      </w:pPr>
    </w:p>
    <w:p w:rsidR="00C8052C" w:rsidRDefault="00A86A39">
      <w:pPr>
        <w:spacing w:after="0" w:line="264" w:lineRule="exact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C8052C" w:rsidRDefault="00A86A39">
      <w:pPr>
        <w:spacing w:after="0" w:line="264" w:lineRule="exact"/>
        <w:ind w:firstLine="600"/>
        <w:jc w:val="both"/>
        <w:rPr>
          <w:lang w:val="ru-RU"/>
        </w:rPr>
        <w:sectPr w:rsidR="00C8052C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16384"/>
        </w:sect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  <w:bookmarkStart w:id="18" w:name="block-340854391"/>
      <w:bookmarkStart w:id="19" w:name="block-34085439"/>
      <w:bookmarkEnd w:id="18"/>
      <w:bookmarkEnd w:id="19"/>
    </w:p>
    <w:p w:rsidR="00C8052C" w:rsidRDefault="00A86A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052C" w:rsidRDefault="00A86A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94" w:type="dxa"/>
        <w:tblInd w:w="99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89"/>
        <w:gridCol w:w="3359"/>
        <w:gridCol w:w="1278"/>
        <w:gridCol w:w="2293"/>
        <w:gridCol w:w="1603"/>
        <w:gridCol w:w="4272"/>
      </w:tblGrid>
      <w:tr w:rsidR="00C8052C">
        <w:trPr>
          <w:trHeight w:val="144"/>
        </w:trPr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8052C" w:rsidRDefault="00C8052C">
            <w:pPr>
              <w:widowControl w:val="0"/>
              <w:spacing w:after="0"/>
              <w:ind w:left="135"/>
            </w:pPr>
          </w:p>
        </w:tc>
        <w:tc>
          <w:tcPr>
            <w:tcW w:w="3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C8052C" w:rsidRDefault="00C8052C">
            <w:pPr>
              <w:widowControl w:val="0"/>
              <w:spacing w:after="0"/>
              <w:ind w:left="135"/>
            </w:pPr>
          </w:p>
        </w:tc>
        <w:tc>
          <w:tcPr>
            <w:tcW w:w="5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</w:pPr>
          </w:p>
        </w:tc>
      </w:tr>
      <w:tr w:rsidR="00C8052C">
        <w:trPr>
          <w:trHeight w:val="144"/>
        </w:trPr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</w:pPr>
          </w:p>
        </w:tc>
        <w:tc>
          <w:tcPr>
            <w:tcW w:w="33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8052C" w:rsidRDefault="00C8052C">
            <w:pPr>
              <w:widowControl w:val="0"/>
              <w:spacing w:after="0"/>
              <w:ind w:left="135"/>
            </w:pP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8052C" w:rsidRDefault="00C8052C">
            <w:pPr>
              <w:widowControl w:val="0"/>
              <w:spacing w:after="0"/>
              <w:ind w:left="135"/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8052C" w:rsidRDefault="00C8052C">
            <w:pPr>
              <w:widowControl w:val="0"/>
              <w:spacing w:after="0"/>
              <w:ind w:left="135"/>
            </w:pPr>
          </w:p>
        </w:tc>
        <w:tc>
          <w:tcPr>
            <w:tcW w:w="42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</w:pPr>
          </w:p>
        </w:tc>
      </w:tr>
      <w:tr w:rsidR="00C8052C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1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https://resh.edu.ru/subject/lesson/675/</w:t>
              </w:r>
            </w:hyperlink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1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https://resh.edu.ru/subject/lesson/663/</w:t>
              </w:r>
            </w:hyperlink>
          </w:p>
        </w:tc>
      </w:tr>
      <w:tr w:rsidR="00C8052C">
        <w:trPr>
          <w:trHeight w:val="144"/>
        </w:trPr>
        <w:tc>
          <w:tcPr>
            <w:tcW w:w="4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4</w:t>
            </w:r>
          </w:p>
        </w:tc>
        <w:tc>
          <w:tcPr>
            <w:tcW w:w="8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0                                          2</w:t>
            </w:r>
          </w:p>
        </w:tc>
      </w:tr>
      <w:tr w:rsidR="00C8052C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3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https://resh.edu.ru/subject/lesson/7572/conspect/296639/</w:t>
              </w:r>
            </w:hyperlink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4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https://resh.edu.ru/subject/lesson/5367/start/220136/</w:t>
              </w:r>
            </w:hyperlink>
          </w:p>
        </w:tc>
      </w:tr>
      <w:tr w:rsidR="00C8052C">
        <w:trPr>
          <w:trHeight w:val="144"/>
        </w:trPr>
        <w:tc>
          <w:tcPr>
            <w:tcW w:w="4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8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                        0                                          </w:t>
            </w:r>
            <w:r>
              <w:rPr>
                <w:b/>
                <w:bCs/>
                <w:lang w:val="ru-RU"/>
              </w:rPr>
              <w:t>7</w:t>
            </w:r>
          </w:p>
        </w:tc>
      </w:tr>
      <w:tr w:rsidR="00C8052C" w:rsidRPr="00A86A39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2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https://resh.edu.ru/subject/lesson/667/</w:t>
              </w:r>
            </w:hyperlink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2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https://resh.edu.ru/subject/lesson/667/</w:t>
              </w:r>
            </w:hyperlink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2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https://resh.edu.ru/subject/lesson/7568/conspect/</w:t>
              </w:r>
            </w:hyperlink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4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https://resh.edu.ru/subject/lesson/4510/main/221070/</w:t>
              </w:r>
            </w:hyperlink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3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https://resh.edu.ru/subject/lesson/3276/start/</w:t>
              </w:r>
            </w:hyperlink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10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https://infourok.ru/konspekt-po-tehnologii-po-teme-podgotovka-tkani-k-raskroyu-raskladka-vikroyki-na-tkani-klass-3275026.html</w:t>
              </w:r>
            </w:hyperlink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14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https://resh.edu.ru/subject/lesson/7575/conspect/256433/</w:t>
              </w:r>
            </w:hyperlink>
          </w:p>
        </w:tc>
      </w:tr>
      <w:tr w:rsidR="00C8052C">
        <w:trPr>
          <w:trHeight w:val="144"/>
        </w:trPr>
        <w:tc>
          <w:tcPr>
            <w:tcW w:w="4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38</w:t>
            </w:r>
          </w:p>
        </w:tc>
        <w:tc>
          <w:tcPr>
            <w:tcW w:w="8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   0                                           37</w:t>
            </w:r>
          </w:p>
        </w:tc>
      </w:tr>
      <w:tr w:rsidR="00C8052C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2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https://infourok.ru/prezentaciya-po-robototehnike-na-temu-vvedenie-v-kurs-robototehnika-osnovi-oblasti-primeneniya-vidi-klass-1368691.html</w:t>
              </w:r>
            </w:hyperlink>
          </w:p>
        </w:tc>
      </w:tr>
      <w:tr w:rsidR="00C8052C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t>1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https://uchitelya.com/tehnologiya/136479-metodicheskaya-razrabotka-uroka-konstruirovanie-modeli-robota-5-klass.html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/257683/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klassifikaciya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prakticheskaya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sborka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modeli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instrukcii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-6427965.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klassifikaciya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prakticheskaya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sborka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modeli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instrukcii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-6427965.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proektnaya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pomoschnik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-1065348.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>
        <w:trPr>
          <w:trHeight w:val="144"/>
        </w:trPr>
        <w:tc>
          <w:tcPr>
            <w:tcW w:w="4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8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 1                                             11</w:t>
            </w:r>
          </w:p>
        </w:tc>
      </w:tr>
      <w:tr w:rsidR="00C8052C">
        <w:trPr>
          <w:trHeight w:val="144"/>
        </w:trPr>
        <w:tc>
          <w:tcPr>
            <w:tcW w:w="4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70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851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ind w:left="170"/>
        <w:rPr>
          <w:b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5168" w:type="dxa"/>
        <w:tblInd w:w="-502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09"/>
        <w:gridCol w:w="5104"/>
        <w:gridCol w:w="851"/>
        <w:gridCol w:w="1844"/>
        <w:gridCol w:w="140"/>
        <w:gridCol w:w="1700"/>
        <w:gridCol w:w="67"/>
        <w:gridCol w:w="4753"/>
      </w:tblGrid>
      <w:tr w:rsidR="00C8052C">
        <w:trPr>
          <w:trHeight w:val="144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b/>
              </w:rPr>
            </w:pPr>
          </w:p>
        </w:tc>
        <w:tc>
          <w:tcPr>
            <w:tcW w:w="51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45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b/>
              </w:rPr>
            </w:pPr>
          </w:p>
        </w:tc>
      </w:tr>
      <w:tr w:rsidR="00C8052C">
        <w:trPr>
          <w:trHeight w:val="600"/>
        </w:trPr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b/>
              </w:rPr>
            </w:pPr>
          </w:p>
        </w:tc>
        <w:tc>
          <w:tcPr>
            <w:tcW w:w="51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482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b/>
              </w:rPr>
            </w:pPr>
          </w:p>
        </w:tc>
      </w:tr>
      <w:tr w:rsidR="00C8052C">
        <w:trPr>
          <w:trHeight w:val="144"/>
        </w:trPr>
        <w:tc>
          <w:tcPr>
            <w:tcW w:w="151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modelirovanie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konstruirovanie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-2232587.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C8052C">
        <w:trPr>
          <w:trHeight w:val="298"/>
        </w:trPr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5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0                              2</w:t>
            </w:r>
          </w:p>
        </w:tc>
      </w:tr>
      <w:tr w:rsidR="00C8052C">
        <w:trPr>
          <w:trHeight w:val="144"/>
        </w:trPr>
        <w:tc>
          <w:tcPr>
            <w:tcW w:w="151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/602748?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ctyo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149361220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chercheniyu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secheniya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razrezi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-1025323.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fjkwl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173887220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/602748?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ctyo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149361220</w:t>
              </w:r>
            </w:hyperlink>
          </w:p>
        </w:tc>
      </w:tr>
      <w:tr w:rsidR="00C8052C">
        <w:trPr>
          <w:trHeight w:val="144"/>
        </w:trPr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8</w:t>
            </w:r>
          </w:p>
        </w:tc>
        <w:tc>
          <w:tcPr>
            <w:tcW w:w="85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   0                                5</w:t>
            </w:r>
          </w:p>
        </w:tc>
      </w:tr>
      <w:tr w:rsidR="00C8052C" w:rsidRPr="00A86A39">
        <w:trPr>
          <w:trHeight w:val="144"/>
        </w:trPr>
        <w:tc>
          <w:tcPr>
            <w:tcW w:w="151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/7565/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/314392/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shvejnaya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mashina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eyo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ustrojstvo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prezentacziya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wnb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332236014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/7565/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/314392/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/257155/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>
        <w:trPr>
          <w:trHeight w:val="144"/>
        </w:trPr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</w:t>
            </w:r>
          </w:p>
        </w:tc>
        <w:tc>
          <w:tcPr>
            <w:tcW w:w="85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   0                                   36</w:t>
            </w:r>
          </w:p>
        </w:tc>
      </w:tr>
      <w:tr w:rsidR="00C8052C">
        <w:trPr>
          <w:trHeight w:val="144"/>
        </w:trPr>
        <w:tc>
          <w:tcPr>
            <w:tcW w:w="151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-4671389.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tehnologicheskie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robototehnika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-6175017.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avtomaticheskogo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upravleniya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robototehnika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-6287536.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zaschita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proektov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robototehnike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-3637698.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>
        <w:trPr>
          <w:trHeight w:val="144"/>
        </w:trPr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85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    1                                 11</w:t>
            </w:r>
          </w:p>
        </w:tc>
      </w:tr>
      <w:tr w:rsidR="00C8052C">
        <w:trPr>
          <w:trHeight w:val="144"/>
        </w:trPr>
        <w:tc>
          <w:tcPr>
            <w:tcW w:w="5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b/>
              </w:rPr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851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ind w:left="120"/>
        <w:rPr>
          <w:lang w:val="ru-RU"/>
        </w:rPr>
      </w:pPr>
      <w:bookmarkStart w:id="20" w:name="block-34085443"/>
      <w:bookmarkStart w:id="21" w:name="block-34085440"/>
      <w:bookmarkEnd w:id="20"/>
      <w:bookmarkEnd w:id="2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052C" w:rsidRDefault="00A86A3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14425" w:type="dxa"/>
        <w:tblInd w:w="99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56"/>
        <w:gridCol w:w="3948"/>
        <w:gridCol w:w="991"/>
        <w:gridCol w:w="1594"/>
        <w:gridCol w:w="249"/>
        <w:gridCol w:w="1974"/>
        <w:gridCol w:w="5113"/>
      </w:tblGrid>
      <w:tr w:rsidR="00C8052C">
        <w:trPr>
          <w:trHeight w:val="144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39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8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39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1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14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>
        <w:trPr>
          <w:trHeight w:val="144"/>
        </w:trPr>
        <w:tc>
          <w:tcPr>
            <w:tcW w:w="4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9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t xml:space="preserve">                  0                                     2</w:t>
            </w:r>
          </w:p>
        </w:tc>
      </w:tr>
      <w:tr w:rsidR="00C8052C">
        <w:trPr>
          <w:trHeight w:val="144"/>
        </w:trPr>
        <w:tc>
          <w:tcPr>
            <w:tcW w:w="14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52C" w:rsidRPr="00A86A39">
        <w:trPr>
          <w:trHeight w:val="59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/3306/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3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geometriya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/156337-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sposoby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postroeniya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geometricheskih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kompas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>
        <w:trPr>
          <w:trHeight w:val="144"/>
        </w:trPr>
        <w:tc>
          <w:tcPr>
            <w:tcW w:w="4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89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 0                                    4</w:t>
            </w:r>
          </w:p>
        </w:tc>
      </w:tr>
      <w:tr w:rsidR="00C8052C" w:rsidRPr="00A86A39">
        <w:trPr>
          <w:trHeight w:val="144"/>
        </w:trPr>
        <w:tc>
          <w:tcPr>
            <w:tcW w:w="14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8052C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tehnologii-maketirovanie-tipy-maketov-7-klass-6372067.html?ysclid=lm60bk2c8d110412874</w:t>
              </w:r>
            </w:hyperlink>
          </w:p>
        </w:tc>
      </w:tr>
      <w:tr w:rsidR="00C8052C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tehnologii-maketirovanie-tipy-maketov-7-klass-6372067.html?ysclid=lm60bk2c8d110412874</w:t>
              </w:r>
            </w:hyperlink>
          </w:p>
        </w:tc>
      </w:tr>
      <w:tr w:rsidR="00C8052C">
        <w:trPr>
          <w:trHeight w:val="144"/>
        </w:trPr>
        <w:tc>
          <w:tcPr>
            <w:tcW w:w="4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9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 0                                        2</w:t>
            </w:r>
          </w:p>
        </w:tc>
      </w:tr>
      <w:tr w:rsidR="00C8052C" w:rsidRPr="00A86A39">
        <w:trPr>
          <w:trHeight w:val="144"/>
        </w:trPr>
        <w:tc>
          <w:tcPr>
            <w:tcW w:w="14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https://resh.edu.ru/subject/lesson/667/?ysclid=lm5zwofgxi205766584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https://izo-tehnologiya.ru/shvejnaya-mashina-eyo-ustrojstvo-prezentacziya-tehnologiya-5-klass?ysclid=lm60200wnb332236014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https://resh.edu.ru/subject/lesson/667/?ysclid=lm5zwofgxi205766584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https://infourok.ru/prezentaciya-po-tehnologii-na-temu-vlazhno-teplovaya-obrabotka-tkani-5-klass-5221034.html?ysclid=lm606mxigu362394222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ruchnie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mashinnie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shvi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-1105111.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ymvyr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856791415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/1494/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dpneko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854305526</w:t>
              </w:r>
            </w:hyperlink>
          </w:p>
        </w:tc>
      </w:tr>
      <w:tr w:rsidR="00C8052C">
        <w:trPr>
          <w:trHeight w:val="144"/>
        </w:trPr>
        <w:tc>
          <w:tcPr>
            <w:tcW w:w="4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</w:p>
        </w:tc>
        <w:tc>
          <w:tcPr>
            <w:tcW w:w="89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 0                                     27</w:t>
            </w:r>
          </w:p>
        </w:tc>
      </w:tr>
      <w:tr w:rsidR="00C8052C">
        <w:trPr>
          <w:trHeight w:val="144"/>
        </w:trPr>
        <w:tc>
          <w:tcPr>
            <w:tcW w:w="14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810616997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maketirovanie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tipy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maketov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-6372067.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110412874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795105851</w:t>
              </w:r>
            </w:hyperlink>
          </w:p>
        </w:tc>
      </w:tr>
      <w:tr w:rsidR="00C8052C">
        <w:trPr>
          <w:trHeight w:val="144"/>
        </w:trPr>
        <w:tc>
          <w:tcPr>
            <w:tcW w:w="4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89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  0                                    8</w:t>
            </w:r>
          </w:p>
        </w:tc>
      </w:tr>
      <w:tr w:rsidR="00C8052C">
        <w:trPr>
          <w:trHeight w:val="144"/>
        </w:trPr>
        <w:tc>
          <w:tcPr>
            <w:tcW w:w="14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/7584/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/314547/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/7584/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/314547/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/7584/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/314547/</w:t>
              </w:r>
            </w:hyperlink>
          </w:p>
        </w:tc>
      </w:tr>
      <w:tr w:rsidR="00C8052C">
        <w:trPr>
          <w:trHeight w:val="144"/>
        </w:trPr>
        <w:tc>
          <w:tcPr>
            <w:tcW w:w="4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89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  0                                     3</w:t>
            </w:r>
          </w:p>
        </w:tc>
      </w:tr>
      <w:tr w:rsidR="00C8052C">
        <w:trPr>
          <w:trHeight w:val="144"/>
        </w:trPr>
        <w:tc>
          <w:tcPr>
            <w:tcW w:w="1442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/7107/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/257931/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/7107/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/257931/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https://resh.edu.ru/subject/lesson/7107/conspect/257931/</w:t>
              </w:r>
            </w:hyperlink>
          </w:p>
        </w:tc>
      </w:tr>
      <w:tr w:rsidR="00C8052C">
        <w:trPr>
          <w:trHeight w:val="144"/>
        </w:trPr>
        <w:tc>
          <w:tcPr>
            <w:tcW w:w="4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89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  0                              4</w:t>
            </w:r>
          </w:p>
        </w:tc>
      </w:tr>
      <w:tr w:rsidR="00C8052C">
        <w:trPr>
          <w:trHeight w:val="144"/>
        </w:trPr>
        <w:tc>
          <w:tcPr>
            <w:tcW w:w="4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ind w:left="120"/>
        <w:rPr>
          <w:lang w:val="ru-RU"/>
        </w:rPr>
      </w:pPr>
      <w:bookmarkStart w:id="22" w:name="block-34085436"/>
      <w:bookmarkStart w:id="23" w:name="block-34085444"/>
      <w:bookmarkEnd w:id="22"/>
      <w:bookmarkEnd w:id="23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052C" w:rsidRDefault="00A86A3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14425" w:type="dxa"/>
        <w:tblInd w:w="99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51"/>
        <w:gridCol w:w="4704"/>
        <w:gridCol w:w="991"/>
        <w:gridCol w:w="1842"/>
        <w:gridCol w:w="1966"/>
        <w:gridCol w:w="4271"/>
      </w:tblGrid>
      <w:tr w:rsidR="00C8052C">
        <w:trPr>
          <w:trHeight w:val="144"/>
        </w:trPr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7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2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6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47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2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14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/2944/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innovacionnye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predpriyatiya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-4532096.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>
        <w:trPr>
          <w:trHeight w:val="144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  0                                   2</w:t>
            </w:r>
          </w:p>
        </w:tc>
      </w:tr>
      <w:tr w:rsidR="00C8052C">
        <w:trPr>
          <w:trHeight w:val="144"/>
        </w:trPr>
        <w:tc>
          <w:tcPr>
            <w:tcW w:w="14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osnovy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trehmernogo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modelirovaniya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sapr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kompas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sozdanie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zagotovki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chertezha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-4870864.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informatika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vychislitelnaya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tekhnika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/2019/02/10/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sapr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autocad</w:t>
              </w:r>
            </w:hyperlink>
          </w:p>
        </w:tc>
      </w:tr>
      <w:tr w:rsidR="00C8052C">
        <w:trPr>
          <w:trHeight w:val="144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0                                   4</w:t>
            </w:r>
          </w:p>
        </w:tc>
      </w:tr>
      <w:tr w:rsidR="00C8052C" w:rsidRPr="00A86A39">
        <w:trPr>
          <w:trHeight w:val="144"/>
        </w:trPr>
        <w:tc>
          <w:tcPr>
            <w:tcW w:w="14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modelirovanie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-5169760.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ponyatie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prototipirovanie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prototipov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promyshlennye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arhitekturnye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transpo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-6326671.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prototipirovanie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sozdanie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prototipa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>
        <w:trPr>
          <w:trHeight w:val="144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0                                   5</w:t>
            </w:r>
          </w:p>
        </w:tc>
      </w:tr>
      <w:tr w:rsidR="00C8052C">
        <w:trPr>
          <w:trHeight w:val="144"/>
        </w:trPr>
        <w:tc>
          <w:tcPr>
            <w:tcW w:w="14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/3316/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obzh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bespilotnye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letatelnye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apparaty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-6337076.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https://ppt-online.org/1208196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tvorcheskaia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robototekhniki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showslide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robototekhnika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professij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-650906</w:t>
              </w:r>
            </w:hyperlink>
          </w:p>
        </w:tc>
      </w:tr>
      <w:tr w:rsidR="00C8052C">
        <w:trPr>
          <w:trHeight w:val="144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0                                   5</w:t>
            </w:r>
          </w:p>
        </w:tc>
      </w:tr>
      <w:tr w:rsidR="00C8052C">
        <w:trPr>
          <w:trHeight w:val="144"/>
        </w:trPr>
        <w:tc>
          <w:tcPr>
            <w:tcW w:w="14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tiekhnologhii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aghropromyshliennogho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proizvod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/3286/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php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professii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selskokhoziaistvennye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professii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>
        <w:trPr>
          <w:trHeight w:val="144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0                                   2</w:t>
            </w:r>
          </w:p>
        </w:tc>
      </w:tr>
      <w:tr w:rsidR="00C8052C">
        <w:trPr>
          <w:trHeight w:val="144"/>
        </w:trPr>
        <w:tc>
          <w:tcPr>
            <w:tcW w:w="14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/3310/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>
        <w:trPr>
          <w:trHeight w:val="144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https://ppt-online.org/1144849</w:t>
              </w:r>
            </w:hyperlink>
          </w:p>
        </w:tc>
      </w:tr>
      <w:tr w:rsidR="00C8052C">
        <w:trPr>
          <w:trHeight w:val="144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   1                                    4</w:t>
            </w:r>
          </w:p>
        </w:tc>
      </w:tr>
      <w:tr w:rsidR="00C8052C">
        <w:trPr>
          <w:trHeight w:val="144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ind w:left="120"/>
        <w:rPr>
          <w:lang w:val="ru-RU"/>
        </w:rPr>
      </w:pPr>
      <w:bookmarkStart w:id="24" w:name="block-34085446"/>
      <w:bookmarkStart w:id="25" w:name="block-34085445"/>
      <w:bookmarkEnd w:id="24"/>
      <w:bookmarkEnd w:id="25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052C" w:rsidRDefault="00A86A3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15402" w:type="dxa"/>
        <w:tblInd w:w="-67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35"/>
        <w:gridCol w:w="5266"/>
        <w:gridCol w:w="1020"/>
        <w:gridCol w:w="1349"/>
        <w:gridCol w:w="1366"/>
        <w:gridCol w:w="5666"/>
      </w:tblGrid>
      <w:tr w:rsidR="00C8052C">
        <w:trPr>
          <w:trHeight w:val="144"/>
        </w:trPr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2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3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7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52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6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154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priezientatsiia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sushchnost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priedprinimatiel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stva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biznesplana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-1605650.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sqyx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70873930</w:t>
              </w:r>
            </w:hyperlink>
          </w:p>
        </w:tc>
      </w:tr>
      <w:tr w:rsidR="00C8052C">
        <w:trPr>
          <w:trHeight w:val="144"/>
        </w:trPr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3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0                         2</w:t>
            </w:r>
          </w:p>
        </w:tc>
      </w:tr>
      <w:tr w:rsidR="00C8052C">
        <w:trPr>
          <w:trHeight w:val="144"/>
        </w:trPr>
        <w:tc>
          <w:tcPr>
            <w:tcW w:w="154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/602748?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ctyo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149361220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chercheniyu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secheniya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razrezi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-1025323.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fjkwl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173887220</w:t>
              </w:r>
            </w:hyperlink>
          </w:p>
        </w:tc>
      </w:tr>
      <w:tr w:rsidR="00C8052C">
        <w:trPr>
          <w:trHeight w:val="144"/>
        </w:trPr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3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0                         2</w:t>
            </w:r>
          </w:p>
        </w:tc>
      </w:tr>
      <w:tr w:rsidR="00C8052C" w:rsidRPr="00A86A39">
        <w:trPr>
          <w:trHeight w:val="144"/>
        </w:trPr>
        <w:tc>
          <w:tcPr>
            <w:tcW w:w="154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ppt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online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/1280220?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ahb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59697447958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organizacii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proektnoy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deyatelnosti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klyuchevie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momenti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-3832111.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dos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492549455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priezientatsiia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sovriemiennyie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profiessii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bqt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249964298</w:t>
              </w:r>
            </w:hyperlink>
          </w:p>
        </w:tc>
      </w:tr>
      <w:tr w:rsidR="00C8052C">
        <w:trPr>
          <w:trHeight w:val="144"/>
        </w:trPr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83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0                        10</w:t>
            </w:r>
          </w:p>
        </w:tc>
      </w:tr>
      <w:tr w:rsidR="00C8052C">
        <w:trPr>
          <w:trHeight w:val="144"/>
        </w:trPr>
        <w:tc>
          <w:tcPr>
            <w:tcW w:w="154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predmetu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informatika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internet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veshej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-6514463.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fdlccm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782989784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predmetu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informatika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internet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veshej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-6514463.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fdlccm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782989784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predmetu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informatika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internet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veshej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-6514463.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fdlccm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782989784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predmetu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informatika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internet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veshej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-6514463.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6666207464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raznoe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/2020/01/16/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proektnaya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deyatelnost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obzh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vybiraem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professiiu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inzhener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robototekhnik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mnfkps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768240487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https://kopilkaurokov.ru/obzh/presentacii/vybiraem_professiiu_inzhener_robototekhnik?ysclid=lm78mnfkps768240487</w:t>
              </w:r>
            </w:hyperlink>
          </w:p>
        </w:tc>
      </w:tr>
      <w:tr w:rsidR="00C8052C">
        <w:trPr>
          <w:trHeight w:val="144"/>
        </w:trPr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83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           0                         22</w:t>
            </w:r>
          </w:p>
        </w:tc>
      </w:tr>
      <w:tr w:rsidR="00C8052C">
        <w:trPr>
          <w:trHeight w:val="144"/>
        </w:trPr>
        <w:tc>
          <w:tcPr>
            <w:tcW w:w="6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ind w:left="120"/>
        <w:rPr>
          <w:lang w:val="ru-RU"/>
        </w:rPr>
      </w:pPr>
      <w:bookmarkStart w:id="26" w:name="block-34085449"/>
      <w:bookmarkStart w:id="27" w:name="block-34085429"/>
      <w:bookmarkEnd w:id="26"/>
      <w:bookmarkEnd w:id="27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C8052C" w:rsidRDefault="00A86A3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5174" w:type="dxa"/>
        <w:tblInd w:w="-932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530"/>
        <w:gridCol w:w="3361"/>
        <w:gridCol w:w="1109"/>
        <w:gridCol w:w="1366"/>
        <w:gridCol w:w="1649"/>
        <w:gridCol w:w="1815"/>
        <w:gridCol w:w="4344"/>
      </w:tblGrid>
      <w:tr w:rsidR="00C8052C">
        <w:trPr>
          <w:trHeight w:val="144"/>
        </w:trPr>
        <w:tc>
          <w:tcPr>
            <w:tcW w:w="15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урока</w:t>
            </w:r>
          </w:p>
        </w:tc>
        <w:tc>
          <w:tcPr>
            <w:tcW w:w="33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1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15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33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43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/675/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04.09.2025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/663/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/675/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/663/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/296639/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/296639/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25.09.2025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/296639/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 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25.09.2025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/296639/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/220136/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02.10.2025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/220136/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09.10.2025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/220136/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09.10.2025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/220136/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13-14 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16.10.2025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/7559/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/314330/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15-16 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23.10.2025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/7559/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/314330/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 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06.11.2025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/7559/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/314330/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06.11.2025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/7559/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/314330/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19-20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13.11.2025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/4510/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/221070/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21-22 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20.11.2025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/4510/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/221070/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27.11.2025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/667/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27.11.2025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/7568/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04.12.2025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/83190-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ponyatie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chertezh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vykroyka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04.12.2025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/83190-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ponyatie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chertezh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vykroyka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27-28 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11.12.2025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ruchnye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mashinnye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shvy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-6173677.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29-30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18.12.2025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raboty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shvejnoj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mashine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-4916264.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31-32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25.12.2025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/257150/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33-34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15.01.2026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/257150/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22.01.2026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podgotovka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tkani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raskroyu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raskladka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vikroyki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tkani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-3275026.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jc w:val="center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color w:val="000000"/>
                <w:sz w:val="24"/>
                <w:szCs w:val="24"/>
              </w:rPr>
              <w:t>29.01.2026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https://resh.edu.ru/subject/lesson/7575/conspect/256433/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37-38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05.02.2026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https://resh.edu.ru/subject/lesson/7098/conspect/257276/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39-41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3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12.02.2026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https://resh.edu.ru/subject/lesson/7098/conspect/257276/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12.02.2026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https://resh.edu.ru/subject/lesson/7098/conspect/257276/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43-44 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19.02.2026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https://resh.edu.ru/subject/lesson/7098/conspect/257276/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45-46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26.02.2026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https://infourok.ru/prezentaciya-po-tehnologii-5-klassa-na-temu-kulinariya-osnovy-racionalnogo-pitaniya-5561856.html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47-48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26.02.2026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https://infourok.ru/prezentaciya_po_tehnologii_servirovka_stola_k_zavtraku_5_klass-160569.htm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05.03.2026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https://infourok.ru/prezentaciya_po_tehnologii_servirovka_stola_k_zavtraku_5_klass-160569.htm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05.03.2026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https://infourok.ru/prezentaciya_po_tehnologii_servirovka_stola_k_zavtraku_5_klass-160569.htm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12.03.2026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razrabotka-uroka-konstruirovanie-modeli-robota-5-klass.html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12.03.2026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razrabotka-uroka-konstruirovanie-modeli-robota-5-klass.html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19.03.2026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https://infourok.ru/prezentaciya-po-robototehnike-na-temu-vvedenie-v-kurs-robototehnika-osnovi-oblasti-primeneniya-vidi-klass-1368691.html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19.03.2026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https://infourok.ru/prezentaciya-po-robototehnike-na-temu-vvedenie-v-kurs-robototehnika-osnovi-oblasti-primeneniya-vidi-klass-1368691.html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26.03.2026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https://resh.edu.ru/subject/lesson/7086/conspect/257683/</w:t>
              </w:r>
            </w:hyperlink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https://resh.edu.ru/subject/lesson/7086/conspect/257683/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26.03.2026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https://resh.edu.ru/subject/lesson/7086/conspect/257683/</w:t>
              </w:r>
            </w:hyperlink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https://resh.edu.ru/subject/lesson/7086/conspect/257683/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09.04.2026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https://uchitelya.com/tehnologiya/136479-metodicheskaya-razrabotka-uroka-konstruirovanie-modeli-robota-5-klass.html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09.04.2026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https://uchitelya.com/tehnologiya/136479-metodicheskaya-razrabotka-uroka-konstruirovanie-modeli-robota-5-klass.html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16.04.2026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https://infourok.ru/konspekt-uroka-na-temu-roboty-i-ih-klassifikaciya-prakticheskaya-rabota-sborka-modeli-robota-po-instrukcii-5-klass-6427965.html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16.04.2026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https://infourok.ru/konspekt-uroka-na-temu-roboty-i-ih-klassifikaciya-prakticheskaya-rabota-sborka-modeli-robota-po-instrukcii-5-klass-6427965.html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23.04.2026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https://infourok.ru/konspekt-uroka-na-temu-roboty-i-ih-klassifikaciya-prakticheskaya-rabota-sborka-modeli-robota-po-instrukcii-5-klass-6427965.html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23.04.2026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https://infourok.ru/konspekt-uroka-na-temu-roboty-i-ih-klassifikaciya-prakticheskaya-rabota-sborka-modeli-robota-po-instrukcii-5-klass-6427965.html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30.04.2026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https://infourok.ru/konspekt-uroka-na-temu-roboty-i-ih-klassifikaciya-prakticheskaya-rabota-sborka-modeli-robota-po-instrukcii-5-klass-6427965.html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30.04.2026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https://infourok.ru/konspekt-uroka-na-temu-roboty-i-ih-klassifikaciya-prakticheskaya-rabota-sborka-modeli-robota-po-instrukcii-5-klass-6427965.html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07.05.2026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https://infourok.ru/proektnaya-rabota-robot-pomoschnik-1065348.html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07.05.2026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https://infourok.ru/proektnaya-rabota-robot-pomoschnik-1065348.html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14.05.2026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https://infourok.ru/proektnaya-rabota-robot-pomoschnik-1065348.html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14.05.2026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https://infourok.ru/proektnaya-rabota-robot-pomoschnik-1065348.html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21.05.2026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https://multiurok.ru/files/tvorcheskii-proekt-po-tekhnologii-robot-chistiulia.html</w:t>
              </w:r>
            </w:hyperlink>
          </w:p>
        </w:tc>
      </w:tr>
      <w:tr w:rsidR="00C8052C">
        <w:trPr>
          <w:trHeight w:val="144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 урок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21.05.2026</w:t>
            </w:r>
          </w:p>
        </w:tc>
        <w:tc>
          <w:tcPr>
            <w:tcW w:w="4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https://multiurok.ru/files/tvorcheskii-proekt-po-tekhnologii-robot-chistiulia.html</w:t>
              </w:r>
            </w:hyperlink>
          </w:p>
        </w:tc>
      </w:tr>
      <w:tr w:rsidR="00C8052C">
        <w:trPr>
          <w:trHeight w:val="144"/>
        </w:trPr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6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6869" w:type="dxa"/>
        <w:tblInd w:w="-786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425"/>
        <w:gridCol w:w="4922"/>
        <w:gridCol w:w="794"/>
        <w:gridCol w:w="960"/>
        <w:gridCol w:w="1036"/>
        <w:gridCol w:w="1639"/>
        <w:gridCol w:w="4816"/>
        <w:gridCol w:w="1277"/>
      </w:tblGrid>
      <w:tr w:rsidR="00C8052C">
        <w:trPr>
          <w:trHeight w:val="144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урока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9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8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49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6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48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modelirovanie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konstruirovanie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-2232587.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modelirovanie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konstruirovanie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-2232587.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/7103/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/296732/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/7103/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/296732/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/7103/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/296733/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/7103/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/296733/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машина, ее устройство.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shveynaya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mashina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-2917497.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Работа на швейной машине. Машинная игла.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shveynaya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mashina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-2917497.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Регуляторы швейной машины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-20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/7565/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/314392/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1-22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/7565/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/314392/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образцов двойных швов»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-26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podgotovka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tkani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raskroyu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raskroy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plechevogo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izdeliya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celnokroenim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rukavom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nochnoy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sorochki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-796262.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/1132/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/1132/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9-30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/1132/</w:t>
              </w:r>
            </w:hyperlink>
          </w:p>
        </w:tc>
        <w:tc>
          <w:tcPr>
            <w:tcW w:w="1277" w:type="dxa"/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31-32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/1132/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3-34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/1132/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/1132/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/1132/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9-40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41-42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43-45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46-47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49-50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832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4">
              <w:r>
                <w:t>https</w:t>
              </w:r>
              <w:r>
                <w:rPr>
                  <w:lang w:val="ru-RU"/>
                </w:rPr>
                <w:t>://</w:t>
              </w:r>
              <w:r>
                <w:t>infourok</w:t>
              </w:r>
              <w:r>
                <w:rPr>
                  <w:lang w:val="ru-RU"/>
                </w:rPr>
                <w:t>.</w:t>
              </w:r>
              <w:r>
                <w:t>ru</w:t>
              </w:r>
              <w:r>
                <w:rPr>
                  <w:lang w:val="ru-RU"/>
                </w:rPr>
                <w:t>/</w:t>
              </w:r>
              <w:r>
                <w:t>prezentaciya</w:t>
              </w:r>
              <w:r>
                <w:rPr>
                  <w:lang w:val="ru-RU"/>
                </w:rPr>
                <w:t>-</w:t>
              </w:r>
              <w:r>
                <w:t>k</w:t>
              </w:r>
              <w:r>
                <w:rPr>
                  <w:lang w:val="ru-RU"/>
                </w:rPr>
                <w:t>-</w:t>
              </w:r>
              <w:r>
                <w:t>uroku</w:t>
              </w:r>
              <w:r>
                <w:rPr>
                  <w:lang w:val="ru-RU"/>
                </w:rPr>
                <w:t>-</w:t>
              </w:r>
              <w:r>
                <w:t>po</w:t>
              </w:r>
              <w:r>
                <w:rPr>
                  <w:lang w:val="ru-RU"/>
                </w:rPr>
                <w:t>-</w:t>
              </w:r>
              <w:r>
                <w:t>teme</w:t>
              </w:r>
              <w:r>
                <w:rPr>
                  <w:lang w:val="ru-RU"/>
                </w:rPr>
                <w:t>-</w:t>
              </w:r>
              <w:r>
                <w:t>programmirovanie</w:t>
              </w:r>
              <w:r>
                <w:rPr>
                  <w:lang w:val="ru-RU"/>
                </w:rPr>
                <w:t>-</w:t>
              </w:r>
              <w:r>
                <w:t>robota</w:t>
              </w:r>
              <w:r>
                <w:rPr>
                  <w:lang w:val="ru-RU"/>
                </w:rPr>
                <w:t>-</w:t>
              </w:r>
            </w:hyperlink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-4671389.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59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6">
              <w:r>
                <w:t>https</w:t>
              </w:r>
              <w:r>
                <w:rPr>
                  <w:lang w:val="ru-RU"/>
                </w:rPr>
                <w:t>://</w:t>
              </w:r>
              <w:r>
                <w:t>infourok</w:t>
              </w:r>
              <w:r>
                <w:rPr>
                  <w:lang w:val="ru-RU"/>
                </w:rPr>
                <w:t>.</w:t>
              </w:r>
              <w:r>
                <w:t>ru</w:t>
              </w:r>
              <w:r>
                <w:rPr>
                  <w:lang w:val="ru-RU"/>
                </w:rPr>
                <w:t>/</w:t>
              </w:r>
              <w:r>
                <w:t>prezentaciya</w:t>
              </w:r>
              <w:r>
                <w:rPr>
                  <w:lang w:val="ru-RU"/>
                </w:rPr>
                <w:t>-</w:t>
              </w:r>
              <w:r>
                <w:t>k</w:t>
              </w:r>
              <w:r>
                <w:rPr>
                  <w:lang w:val="ru-RU"/>
                </w:rPr>
                <w:t>-</w:t>
              </w:r>
              <w:r>
                <w:t>uroku</w:t>
              </w:r>
              <w:r>
                <w:rPr>
                  <w:lang w:val="ru-RU"/>
                </w:rPr>
                <w:t>-</w:t>
              </w:r>
              <w:r>
                <w:t>po</w:t>
              </w:r>
              <w:r>
                <w:rPr>
                  <w:lang w:val="ru-RU"/>
                </w:rPr>
                <w:t>-</w:t>
              </w:r>
              <w:r>
                <w:t>teme</w:t>
              </w:r>
              <w:r>
                <w:rPr>
                  <w:lang w:val="ru-RU"/>
                </w:rPr>
                <w:t>-</w:t>
              </w:r>
              <w:r>
                <w:t>programmirovanie</w:t>
              </w:r>
              <w:r>
                <w:rPr>
                  <w:lang w:val="ru-RU"/>
                </w:rPr>
                <w:t>-</w:t>
              </w:r>
              <w:r>
                <w:t>robota</w:t>
              </w:r>
              <w:r>
                <w:rPr>
                  <w:lang w:val="ru-RU"/>
                </w:rPr>
                <w:t>-</w:t>
              </w:r>
            </w:hyperlink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-4671389.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-4671389.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programmirovanie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-4671389.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/1107/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tehnologicheskie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robototehnika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-6175017.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tehnologicheskie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robototehnika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-6175017.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tehnologicheskie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robototehnika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-6175017.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tehnologicheskie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robototehnika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-6175017.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.2026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zaschita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proektov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robototehnike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-3637698.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 урок</w:t>
            </w:r>
          </w:p>
        </w:tc>
        <w:tc>
          <w:tcPr>
            <w:tcW w:w="4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zaschita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proektov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robototehnike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-3637698.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6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</w:t>
            </w:r>
          </w:p>
        </w:tc>
        <w:tc>
          <w:tcPr>
            <w:tcW w:w="6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1277" w:type="dxa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851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C8052C" w:rsidRDefault="00A86A3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15645" w:type="dxa"/>
        <w:tblInd w:w="-82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80"/>
        <w:gridCol w:w="4470"/>
        <w:gridCol w:w="1020"/>
        <w:gridCol w:w="1591"/>
        <w:gridCol w:w="1486"/>
        <w:gridCol w:w="1574"/>
        <w:gridCol w:w="4424"/>
      </w:tblGrid>
      <w:tr w:rsidR="00C8052C">
        <w:trPr>
          <w:trHeight w:val="144"/>
        </w:trPr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урока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0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10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44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5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44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</w:hyperlink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/2724/</w:t>
            </w:r>
            <w:r>
              <w:rPr>
                <w:rFonts w:ascii="Times New Roman" w:hAnsi="Times New Roman"/>
                <w:color w:val="0000FF"/>
                <w:u w:val="single"/>
              </w:rPr>
              <w:t>main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04.09.2025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</w:hyperlink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/2724/</w:t>
            </w:r>
            <w:r>
              <w:rPr>
                <w:rFonts w:ascii="Times New Roman" w:hAnsi="Times New Roman"/>
                <w:color w:val="0000FF"/>
                <w:u w:val="single"/>
              </w:rPr>
              <w:t>main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/3147/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/3306/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/3306/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25.09.2025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pravila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oformleniia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chertezhei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25.09.2025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pravila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oformleniia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chertezhei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/3306/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02.10.2025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/3306/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09.10.2025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geometriya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/156337-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sposoby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postroeniya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geometricheskih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kompas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09.10.2025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geometriya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/156337-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sposoby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postroeniya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geometricheskih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kompas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16.10.2025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php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avtomatizirovannogo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16.10.2025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php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avtomatizirovannogo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23.10.2025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php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avtomatizirovannogo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23.10.2025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php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prezentatsiia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sistemy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avtomatizirovannogo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06.11.2025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https://resh.edu.ru/subject/lesson/667/?ysclid=lm5zwofgxi205766584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06.11.2025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https://resh.edu.ru/subject/lesson/667/?ysclid=lm5zwofgxi205766584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13.11.2025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ttps://infourok.ru/prezentaciya-po-tehnologii-na-temu-ustroystvo-bitovoy-shveynoy-mashini-klass-3213843.html?ysclid=lm5zziv0zy645507532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13.11.2025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ttps://infourok.ru/prezentaciya-po-tehnologii-na-temu-ustroystvo-bitovoy-shveynoy-mashini-klass-3213843.html?ysclid=lm5zziv0zy645507532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20.11.2025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https://resh.edu.ru/subject/lesson/7567/main/256344/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характеристик современных текстильных материалов»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20.11.2025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https://resh.edu.ru/subject/lesson/7567/main/256344/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27.11.2025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https://infourok.ru/prezentaciya-po-tehnologii-na-temu-postroenie-osnovi-chertezha-plechevogo-izdeliya-s-celnokroenim-rukavom-klass-805141.html?ysclid=lm5zy29286638051049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27.11.2025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https://infourok.ru/prezentaciya-po-tehnologii-na-temu-postroenie-osnovi-chertezha-plechevogo-izdeliya-s-celnokroenim-rukavom-klass-805141.html?ysclid=lm5zy29286638051049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изделия (по выбору обучающихся)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04.12.2025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https://infourok.ru/material.html?mid=59062 ysclid=lm607z7r5k919096390</w:t>
            </w:r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технологических операций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раскрою  изделия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 выбору обучающихся)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04.12.2025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https://infourok.ru/material.html?mid=59062 ysclid=lm607z7r5k919096390</w:t>
            </w:r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пошиву изделия, отделке изделия (по выбору обучающихся)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11.12.2025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https://infourok.ru/material.html?mid=59062 ysclid=lm607z7r5k919096390</w:t>
            </w:r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пошиву изделия, отделке изделия (по выбору обучающихся)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11.12.2025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https://infourok.ru/material.html?mid=59062 ysclid=lm607z7r5k919096390</w:t>
            </w:r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18.12.2025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https://znanio.ru/media/prezentatsiya_po_tehnologii_na_temu_podgotovka_tkani_k_raskroyu_raskroj_fartuka_s_nagrudnikom_5_klass-30778?ysclid=lm60920mvt945674507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18.12.2025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https://infourok.ru/material.html?mid=59062 ysclid=lm607z7r5k919096390</w:t>
            </w:r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-32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25.12.2025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https://resh.edu.ru/subject/lesson/1494/main/?ysclid=lm60dpneko854305526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33-34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15.01.2026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https://resh.edu.ru/subject/lesson/1494/main/?ysclid=lm60dpneko854305526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35-36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37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https://resh.edu.ru/subject/lesson/3148/main/?ysclid=lm60fuuiy6174764431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37-40 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jc w:val="center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29.01.2026</w:t>
            </w:r>
          </w:p>
          <w:p w:rsidR="00C8052C" w:rsidRDefault="00A86A39">
            <w:pPr>
              <w:widowControl w:val="0"/>
              <w:spacing w:after="0"/>
              <w:ind w:left="135"/>
              <w:jc w:val="center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05.02.2026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https://resh.edu.ru/subject/lesson/3148/main/?ysclid=lm60fuuiy6174764431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41-42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color w:val="000000"/>
                <w:sz w:val="24"/>
                <w:szCs w:val="24"/>
                <w:lang w:val="ru-RU"/>
              </w:rPr>
              <w:t>12.02.2026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https://resh.edu.ru/subject/lesson/3148/main/?ysclid=lm60fuuiy6174764431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43-44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  <w:lang w:val="ru-RU"/>
              </w:rPr>
              <w:t>19.02.2026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https://resh.edu.ru/subject/lesson/3148/main/?ysclid=lm60fuuiy6174764431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https://resh.edu.ru/subject/lesson/1107/?ysclid=lm60wj27l810616997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  <w:lang w:val="ru-RU"/>
              </w:rPr>
              <w:t>26.02.2026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https://resh.edu.ru/subject/lesson/1107/?ysclid=lm60wj27l810616997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05.03.2026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https://resh.edu.ru/subject/lesson/1107/?ysclid=lm618xr56u795105851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05.03.2026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https://resh.edu.ru/subject/lesson/1107/?ysclid=lm618xr56u795105851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12.03.2026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https://resh.edu.ru/subject/lesson/1107/?ysclid=lm618xr56u795105851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12.03.2026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https://resh.edu.ru/subject/lesson/1107/?ysclid=lm618xr56u795105851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19.03.2026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https://resh.edu.ru/subject/lesson/1107/?ysclid=lm618xr56u795105851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19.03.2026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https://resh.edu.ru/subject/lesson/1107/?ysclid=lm618xr56u795105851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26.03.2026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https://resh.edu.ru/subject/lesson/1107/?ysclid=lm61c21pnu82507908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26.03.2026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https://resh.edu.ru/subject/lesson/1107/?ysclid=lm61c21pnu82507908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09.04.2026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https://resh.edu.ru/subject/lesson/1107/?ysclid=lm61c21pnu82507908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09.04.2026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https://resh.edu.ru/subject/lesson/1107/?ysclid=lm61c21pnu82507908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57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16.04.2026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https://resh.edu.ru/subject/lesson/1107/?ysclid=lm61c21pnu82507908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16.04.2026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https://resh.edu.ru/subject/lesson/1107/?ysclid=lm61c21pnu82507908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23.04.2026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https://resh.edu.ru/subject/lesson/7584/conspect/314547/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23.04.2026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https://resh.edu.ru/subject/lesson/7584/conspect/314547/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30.04.2026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https://resh.edu.ru/subject/lesson/7584/conspect/314547/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30.04.2026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https://resh.edu.ru/subject/lesson/7584/conspect/314547/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07.05.2026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https://resh.edu.ru/subject/lesson/7107/conspect/257931/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07.05.2026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https://resh.edu.ru/subject/lesson/7107/conspect/257931/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14.05.2026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https://resh.edu.ru/subject/lesson/7107/conspect/257931/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14.05.2026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https://resh.edu.ru/subject/lesson/7107/conspect/257931/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21.05.2026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https://resh.edu.ru/subject/lesson/7107/conspect/257931/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21.05.2026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https://resh.edu.ru/subject/lesson/7107/conspect/257931/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29.05.2026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https://resh.edu.ru/subject/lesson/7107/conspect/257931/</w:t>
              </w:r>
            </w:hyperlink>
          </w:p>
        </w:tc>
      </w:tr>
      <w:tr w:rsidR="00C8052C">
        <w:trPr>
          <w:trHeight w:val="144"/>
        </w:trPr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 урок</w:t>
            </w:r>
          </w:p>
        </w:tc>
        <w:tc>
          <w:tcPr>
            <w:tcW w:w="4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29.05.2026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https://resh.edu.ru/subject/lesson/7107/conspect/257931/</w:t>
              </w:r>
            </w:hyperlink>
          </w:p>
        </w:tc>
      </w:tr>
      <w:tr w:rsidR="00C8052C">
        <w:trPr>
          <w:trHeight w:val="144"/>
        </w:trPr>
        <w:tc>
          <w:tcPr>
            <w:tcW w:w="5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</w:t>
            </w:r>
          </w:p>
        </w:tc>
        <w:tc>
          <w:tcPr>
            <w:tcW w:w="5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C8052C" w:rsidRDefault="00A86A3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15585" w:type="dxa"/>
        <w:tblInd w:w="-64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230"/>
        <w:gridCol w:w="4832"/>
        <w:gridCol w:w="794"/>
        <w:gridCol w:w="1021"/>
        <w:gridCol w:w="854"/>
        <w:gridCol w:w="1470"/>
        <w:gridCol w:w="5384"/>
      </w:tblGrid>
      <w:tr w:rsidR="00C8052C">
        <w:trPr>
          <w:trHeight w:val="144"/>
        </w:trPr>
        <w:tc>
          <w:tcPr>
            <w:tcW w:w="12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8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53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12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48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4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53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67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https://resh.edu.ru/subject/lesson/2944/main/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68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https://infourok.ru/prezentaciya-po-teme-innovacionnye-predpriyatiya-4532096.html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https://resh.edu.ru/subject/lesson/2932/start/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0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https://infourok.ru/prezentaciya_po_tehnologii_na_temu_mir_professiy_8-9_klassy-416508.htm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03.10.2025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https://infourok.ru/uchebnyj-proekt-po-tehnologii-moj-professionalnyj-vybor-8-klass-5218043.html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10.10.2025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2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https://nsportal.ru/npo-spo/informatika-i-vychislitelnaya-tekhnika/library/2019/02/10/prezentatsiya-sapr-autocad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17.10.2025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3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https://infourok.ru/uchebnyj-proekt-po-tehnologii-moj-professionalnyj-vybor-8-klass-5218043.html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24.10.2025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https://infourok.ru/uchebnyj-proekt-po-tehnologii-moj-professionalnyj-vybor-8-klass-5218043.html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07.11.2025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https://multiurok.ru/files/prezentatsiia-prototipirovanie-sozdanie-prototipa.html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14.11.2025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instrumenty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sozdaniya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modelej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primenenie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programmnogo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obespecheniya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dlya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sozdaniya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proektnoj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--6248114.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yzwpck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193742643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21.11.2025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7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https://infourok.ru/urok-tehnologii-v-8-klasse-instrumenty-dlya-sozdaniya-3d-modelej-primenenie-programmnogo-obespecheniya-dlya-sozdaniya-proektnoj--6248114.html?ysclid=lm78yzwpck193742643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28.11.2025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8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https://infourok.ru/urok-tehnologii-v-8-klasse-instrumenty-dlya-sozdaniya-3d-modelej-primenenie-programmnogo-obespecheniya-dlya-sozdaniya-proektnoj--6248114.html?ysclid=lm78yzwpck193742643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05.12.2025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79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https://infourok.ru/prezentaciya-k-uroku-tehnologii-v-8-klasse-po-teme-klassifikaciya-3d-printerov-po-konstrukcii-i-po-naznacheniyu-ponyatiya-3d-pec-6356656.html?ysclid=lm790clmo943077897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12.12.2025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80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https://infourok.ru/prezentaciya-k-uroku-tehnologii-v-8-klasse-po-teme-klassifikaciya-3d-printerov-po-konstrukcii-i-po-naznacheniyu-ponyatiya-3d-pec-6356656.html?ysclid=lm790clmo943077897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19.12.2025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https://infourok.ru/prezentaciya-k-uroku-tehnologii-v-8-klasse-po-teme-klassifikaciya-3d-printerov-po-konstrukcii-i-po-naznacheniyu-ponyatiya-3d-pec-6356656.html?ysclid=lm790clmo943077897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26.12.2025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82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https://infourok.ru/prezentaciya-po-tehnologii-na-temu-avtomatizaciya-proizvodstva-8-klass-5519070.html?ysclid=lm791ec1yq267786653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16.01.2026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83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https://infourok.ru/prezentaciya-po-tehnologii-na-temu-avtomatizaciya-proizvodstva-8-klass-5519070.html?ysclid=lm791ec1yq267786653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284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https://infourok.ru/prezentaciya-na-temu-robototehnicheskie-sistemy-4064424.html?ysclid=lm7932kfun3643723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jc w:val="center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30.01.2026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https://infourok.ru/prezentaciya-na-temu-robototehnicheskie-sistemy-4064424.html?ysclid=lm7932kfun3643723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jc w:val="center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06.02.2026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https://infourok.ru/prezentaciya-na-temu-robototehnicheskie-sistemy-4064424.html?ysclid=lm7932kfun3643723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  <w:lang w:val="ru-RU"/>
              </w:rPr>
              <w:t>13.02.2026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https://infourok.ru/prezentaciya-na-temu-robototehnicheskie-sistemy-4064424.html?ysclid=lm7932kfun3643723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  <w:lang w:val="ru-RU"/>
              </w:rPr>
              <w:t>20.02.2026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https://infourok.ru/prezentaciya-na-temu-robototehnicheskie-sistemy-4064424.html?ysclid=lm7932kfun3643723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  <w:lang w:val="ru-RU"/>
              </w:rPr>
              <w:t>27.02.2026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https://infourok.ru/prezentaciya-na-temu-robototehnicheskie-sistemy-4064424.html?ysclid=lm7932kfun3643723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06.03.2026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https://infourok.ru/prezentaciya-na-temu-robototehnicheskie-sistemy-4064424.html?ysclid=lm7932kfun3643723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13.03.2026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https://infourok.ru/prezentaciya-na-temu-robototehnicheskie-sistemy-4064424.html?ysclid=lm7932kfun3643723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20.03.2026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https://lusana.ru/presentation/39229?ysclid=lm794m8dr5432692496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27.03.2026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https://lusana.ru/presentation/39229?ysclid=lm794m8dr5432692496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10.04.2026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https://infourok.ru/prezentaciya-agropromishlenniy-kompleks-rossii-3501862.html?ysclid=lm8rwb08u765814850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17.04.2026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https://www.youtube.com/watch?v=yKNQKcCHbdo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24.04.2026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https://multiurok.ru/index.php/files/mir-professii-selskokhoziaistvennye-professii.html?ysclid=lm8rzdygw259174696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30.04.2026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https://infourok.ru/zhivotnovodcheskie-fermy-i-kompleksy-4786840.html?ysclid=lm8rzw1jhj460574231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07.05.2026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https://infourok.ru/zhivotnovodcheskie-fermy-i-kompleksy-4786840.html?ysclid=lm8rzw1jhj460574231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14.05.2026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https://topuch.com/prakticheskaya-rabota-iskusstvennij-intellekt/index.html</w:t>
              </w:r>
            </w:hyperlink>
          </w:p>
        </w:tc>
      </w:tr>
      <w:tr w:rsidR="00C8052C">
        <w:trPr>
          <w:trHeight w:val="14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урок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21.05.2026</w:t>
            </w:r>
          </w:p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28.05.2026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https://multiurok.ru/files/proiektnaia-dieiatiel-nost-na-zaniatiiakh-po-robot.html?ysclid=lm8s2cm9ws174470768</w:t>
              </w:r>
            </w:hyperlink>
          </w:p>
        </w:tc>
      </w:tr>
      <w:tr w:rsidR="00C8052C">
        <w:trPr>
          <w:trHeight w:val="144"/>
        </w:trPr>
        <w:tc>
          <w:tcPr>
            <w:tcW w:w="6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</w:tc>
        <w:tc>
          <w:tcPr>
            <w:tcW w:w="6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C8052C" w:rsidRDefault="00A86A3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14742" w:type="dxa"/>
        <w:tblInd w:w="-36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63"/>
        <w:gridCol w:w="3858"/>
        <w:gridCol w:w="991"/>
        <w:gridCol w:w="1987"/>
        <w:gridCol w:w="1922"/>
        <w:gridCol w:w="1585"/>
        <w:gridCol w:w="3436"/>
      </w:tblGrid>
      <w:tr w:rsidR="00C8052C">
        <w:trPr>
          <w:trHeight w:val="144"/>
        </w:trPr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3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3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8052C">
        <w:trPr>
          <w:trHeight w:val="144"/>
        </w:trPr>
        <w:tc>
          <w:tcPr>
            <w:tcW w:w="9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38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8052C" w:rsidRDefault="00C8052C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5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  <w:tc>
          <w:tcPr>
            <w:tcW w:w="34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01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https://infourok.ru/prezentaciyapredprinimatelstvo_kak_sfera_professionalnoy_deyatelnosti_9_klass-159119.htm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02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https://infourok.ru/prezentaciya-biznesplana-klass-1605650.html?ysclid=lm7815sqyx70873930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03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https://infourok.ru/prezentaciya-biznesplana-klass-1605650.html?ysclid=lm7815sqyx70873930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https://infourok.ru/prezentaciyapredprinimatelstvo_kak_sfera_professionalnoy_deyatelnosti_9_klass-159119.htm?ysclid=lm782syxie258931478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03.10.2025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05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https://urok.1sept.ru/articles/602748?ysclid=lm7841ctyo149361220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10.10.2025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06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https://urok.1sept.ru/articles/602748?ysclid=lm7841ctyo149361220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17.10.2025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07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https://urok.1sept.ru/articles/602748?ysclid=lm7841ctyo149361220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24.10.2025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08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https://urok.1sept.ru/articles/602748?ysclid=lm7841ctyo149361220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07.11.2025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09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https://nsportal.ru/shkola/informatika-i-ikt/library/2012/10/12/prezentatsiya-k-uroku-modeli-i-modelirovanie</w:t>
              </w:r>
            </w:hyperlink>
            <w:hyperlink r:id="rId310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https://nsportal.ru/shkola/informatika-i-ikt/library/2012/10/12/prezentatsiya-k-uroku-modeli-i-modelirovanie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14.11.2025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11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https://urok.1sept.ru/articles/522204?ysclid=lm788t46nj867159049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21.11.2025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12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https://urok.1sept.ru/articles/522204?ysclid=lm788t46nj867159049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28.11.2025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13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https://urok.1sept.ru/articles/522204?ysclid=lm788t46nj867159049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05.12.2025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14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https://videouroki.net/razrabotki/priezientatsiia-sovriemiennyie-3d-profiessii.html?ysclid=lm78bqt42n249964298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12.12.2025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15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https://videouroki.net/razrabotki/priezientatsiia-sovriemiennyie-3d-profiessii.html?ysclid=lm78bqt42n249964298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19.12.2025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16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https://videouroki.net/razrabotki/priezientatsiia-sovriemiennyie-3d-profiessii.html?ysclid=lm78bqt42n249964298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26.12.2025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17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https://videouroki.net/razrabotki/priezientatsiia-sovriemiennyie-3d-profiessii.html?ysclid=lm78bqt42n249964298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16.01.2026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18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https://videouroki.net/razrabotki/priezientatsiia-sovriemiennyie-3d-profiessii.html?ysclid=lm78bqt42n249964298</w:t>
              </w:r>
            </w:hyperlink>
          </w:p>
        </w:tc>
      </w:tr>
      <w:tr w:rsidR="00C8052C" w:rsidRPr="00A86A39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319"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https://videouroki.net/razrabotki/priezientatsiia-sovriemiennyie-3d-profiessii.html?ysclid=lm78bqt42n249964298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jc w:val="center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30.01.2026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https://infourok.ru/prezentaciya-po-predmetu-informatika-internet-veshej-6514463.html?ysclid=lm78fdlccm782989784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jc w:val="center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06.02.2026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https://infourok.ru/prezentaciya-po-predmetu-informatika-internet-veshej-6514463.html?ysclid=lm78fdlccm782989784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  <w:lang w:val="ru-RU"/>
              </w:rPr>
              <w:t>13.02.2026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https://infourok.ru/prezentaciya-po-predmetu-informatika-internet-veshej-6514463.html?ysclid=lm78fdlccm782989784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  <w:lang w:val="ru-RU"/>
              </w:rPr>
              <w:t>20.02.2026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https://infourok.ru/prezentaciya-po-predmetu-informatika-internet-veshej-6514463.html?ysclid=lm78fdlccm782989784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  <w:lang w:val="ru-RU"/>
              </w:rPr>
              <w:t>27.02.2026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https://infourok.ru/prezentaciya-po-predmetu-informatika-internet-veshej-6514463.html?ysclid=lm78fdlccm782989784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06.03.2026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https://infourok.ru/prezentaciya-po-predmetu-informatika-internet-veshej-6514463.html?ysclid=lm78j3sy6666207464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13.03.2026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https://infourok.ru/prezentaciya-po-predmetu-informatika-internet-veshej-6514463.html?ysclid=lm78j3sy6666207464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20.03.2026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https://infourok.ru/prezentaciya-po-predmetu-informatika-internet-veshej-6514463.html?ysclid=lm78j3sy6666207464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27.03.2026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https://infourok.ru/prezentaciya-po-predmetu-informatika-internet-veshej-6514463.html?ysclid=lm78j3sy6666207464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10.04.2026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https://infourok.ru/prezentaciya-po-predmetu-informatika-internet-veshej-6514463.html?ysclid=lm78j3sy6666207464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17.04.2026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https://infourok.ru/prezentaciya-po-predmetu-informatika-internet-veshej-6514463.html?ysclid=lm78j3sy6666207464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24.04.2026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https://infourok.ru/prezentaciya-po-predmetu-informatika-internet-veshej-6514463.html?ysclid=lm78j3sy6666207464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30.04.2026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https://nsportal.ru/shkola/raznoe/library/2020/01/16/proektnaya-deyatelnost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07.05.2026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https://nsportal.ru/shkola/raznoe/library/2020/01/16/proektnaya-deyatelnost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14.05.2026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https://nsportal.ru/shkola/raznoe/library/2020/01/16/proektnaya-deyatelnost</w:t>
              </w:r>
            </w:hyperlink>
          </w:p>
        </w:tc>
      </w:tr>
      <w:tr w:rsidR="00C8052C">
        <w:trPr>
          <w:trHeight w:val="144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21.05.2026</w:t>
            </w:r>
          </w:p>
          <w:p w:rsidR="00C8052C" w:rsidRDefault="00A86A39">
            <w:pPr>
              <w:widowControl w:val="0"/>
              <w:spacing w:after="0"/>
              <w:ind w:left="135"/>
              <w:rPr>
                <w:rFonts w:ascii="Nimbus Roman" w:hAnsi="Nimbus Roman"/>
                <w:sz w:val="24"/>
                <w:szCs w:val="24"/>
              </w:rPr>
            </w:pPr>
            <w:r>
              <w:rPr>
                <w:rFonts w:ascii="Nimbus Roman" w:hAnsi="Nimbus Roman"/>
                <w:sz w:val="24"/>
                <w:szCs w:val="24"/>
              </w:rPr>
              <w:t>28.05.2026</w:t>
            </w:r>
          </w:p>
        </w:tc>
        <w:tc>
          <w:tcPr>
            <w:tcW w:w="3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</w:pP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https://nsportal.ru/shkola/raznoe/library/2020/01/16/proektnaya-deyatelnost</w:t>
              </w:r>
            </w:hyperlink>
          </w:p>
        </w:tc>
      </w:tr>
      <w:tr w:rsidR="00C8052C">
        <w:trPr>
          <w:trHeight w:val="144"/>
        </w:trPr>
        <w:tc>
          <w:tcPr>
            <w:tcW w:w="4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A86A39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</w:tc>
        <w:tc>
          <w:tcPr>
            <w:tcW w:w="5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052C" w:rsidRDefault="00C8052C">
            <w:pPr>
              <w:widowControl w:val="0"/>
              <w:rPr>
                <w:lang w:val="ru-RU"/>
              </w:rPr>
            </w:pPr>
          </w:p>
        </w:tc>
      </w:tr>
    </w:tbl>
    <w:p w:rsidR="00C8052C" w:rsidRDefault="00C8052C">
      <w:pPr>
        <w:sectPr w:rsidR="00C8052C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16384"/>
        </w:sectPr>
      </w:pPr>
    </w:p>
    <w:p w:rsidR="00C8052C" w:rsidRDefault="00A86A39">
      <w:pPr>
        <w:spacing w:after="0"/>
        <w:ind w:left="120"/>
        <w:rPr>
          <w:lang w:val="ru-RU"/>
        </w:rPr>
      </w:pPr>
      <w:bookmarkStart w:id="28" w:name="block-34085435"/>
      <w:bookmarkEnd w:id="2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8052C" w:rsidRDefault="00A86A39">
      <w:pPr>
        <w:spacing w:after="0" w:line="480" w:lineRule="exact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8052C" w:rsidRDefault="00A86A39">
      <w:pPr>
        <w:spacing w:after="0" w:line="480" w:lineRule="exact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29" w:name="d2b9d9b0-d347-41b0-b449-60da5db8c7f8"/>
      <w:r>
        <w:rPr>
          <w:rFonts w:ascii="Times New Roman" w:hAnsi="Times New Roman"/>
          <w:color w:val="000000"/>
          <w:sz w:val="28"/>
          <w:lang w:val="ru-RU"/>
        </w:rPr>
        <w:t>• Технология, 6 класс/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29"/>
      <w:r>
        <w:rPr>
          <w:sz w:val="28"/>
          <w:lang w:val="ru-RU"/>
        </w:rPr>
        <w:br/>
      </w:r>
      <w:bookmarkStart w:id="30" w:name="d2b9d9b0-d347-41b0-b449-60da5db8c7f81"/>
      <w:r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30"/>
      <w:r>
        <w:rPr>
          <w:sz w:val="28"/>
          <w:lang w:val="ru-RU"/>
        </w:rPr>
        <w:br/>
      </w:r>
      <w:bookmarkStart w:id="31" w:name="d2b9d9b0-d347-41b0-b449-60da5db8c7f82"/>
      <w:r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черчение, 9 класс/ Уханёва В.А., Животова Е.Б., Акционерное общество «Издательство «Просвещение»</w:t>
      </w:r>
      <w:bookmarkEnd w:id="31"/>
      <w:r>
        <w:rPr>
          <w:sz w:val="28"/>
          <w:lang w:val="ru-RU"/>
        </w:rPr>
        <w:br/>
      </w:r>
      <w:bookmarkStart w:id="32" w:name="d2b9d9b0-d347-41b0-b449-60da5db8c7f83"/>
      <w:r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черчение, 8 класс/ Уханёва В.А., Животова Е.Б., Акционерное общество «Издательство «Просвещение»</w:t>
      </w:r>
      <w:bookmarkEnd w:id="32"/>
    </w:p>
    <w:p w:rsidR="00C8052C" w:rsidRDefault="00C8052C">
      <w:pPr>
        <w:spacing w:after="0" w:line="480" w:lineRule="exact"/>
        <w:ind w:left="120"/>
        <w:rPr>
          <w:lang w:val="ru-RU"/>
        </w:rPr>
      </w:pPr>
    </w:p>
    <w:p w:rsidR="00C8052C" w:rsidRDefault="00C8052C">
      <w:pPr>
        <w:spacing w:after="0"/>
        <w:ind w:left="120"/>
        <w:rPr>
          <w:lang w:val="ru-RU"/>
        </w:rPr>
      </w:pPr>
    </w:p>
    <w:p w:rsidR="00C8052C" w:rsidRDefault="00A86A39">
      <w:pPr>
        <w:spacing w:after="0" w:line="480" w:lineRule="exact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8052C" w:rsidRDefault="00A86A39">
      <w:pPr>
        <w:spacing w:after="0" w:line="480" w:lineRule="exact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33" w:name="bb79c701-a50b-4369-a44e-ca027f95a753"/>
      <w:r>
        <w:rPr>
          <w:rFonts w:ascii="Times New Roman" w:hAnsi="Times New Roman"/>
          <w:color w:val="000000"/>
          <w:sz w:val="28"/>
          <w:lang w:val="ru-RU"/>
        </w:rPr>
        <w:t>Павлова О. В., Попова Г. П., Технология. 6 класс (вариант для девочек). Поурочные планы, Учитель, 2008</w:t>
      </w:r>
      <w:bookmarkEnd w:id="33"/>
    </w:p>
    <w:p w:rsidR="00C8052C" w:rsidRDefault="00C8052C">
      <w:pPr>
        <w:spacing w:after="0"/>
        <w:ind w:left="120"/>
        <w:rPr>
          <w:lang w:val="ru-RU"/>
        </w:rPr>
      </w:pPr>
    </w:p>
    <w:p w:rsidR="00C8052C" w:rsidRDefault="00A86A39">
      <w:pPr>
        <w:spacing w:after="0" w:line="480" w:lineRule="exact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8052C" w:rsidRDefault="00A86A39">
      <w:pPr>
        <w:spacing w:after="0" w:line="480" w:lineRule="exact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​‌</w:t>
      </w:r>
      <w:bookmarkStart w:id="34" w:name="147225a6-2265-4e40-aff2-4e80b92752f1"/>
      <w:r>
        <w:rPr>
          <w:rFonts w:ascii="Times New Roman" w:hAnsi="Times New Roman"/>
          <w:color w:val="000000"/>
          <w:sz w:val="28"/>
          <w:lang w:val="ru-RU"/>
        </w:rPr>
        <w:t>https://resh.edu.ru/subject/</w:t>
      </w:r>
      <w:bookmarkStart w:id="35" w:name="147225a6-2265-4e40-aff2-4e80b92752f11"/>
      <w:bookmarkEnd w:id="34"/>
      <w:r>
        <w:rPr>
          <w:rFonts w:ascii="Times New Roman" w:hAnsi="Times New Roman"/>
          <w:color w:val="000000"/>
          <w:sz w:val="28"/>
          <w:lang w:val="ru-RU"/>
        </w:rPr>
        <w:br/>
        <w:t xml:space="preserve"> http://collection.cross-edu.ru</w:t>
      </w:r>
      <w:bookmarkStart w:id="36" w:name="147225a6-2265-4e40-aff2-4e80b92752f12"/>
      <w:bookmarkEnd w:id="35"/>
      <w:r>
        <w:rPr>
          <w:rFonts w:ascii="Times New Roman" w:hAnsi="Times New Roman"/>
          <w:color w:val="000000"/>
          <w:sz w:val="28"/>
          <w:lang w:val="ru-RU"/>
        </w:rPr>
        <w:br/>
        <w:t xml:space="preserve"> http://pedsovet.s</w:t>
      </w:r>
      <w:bookmarkStart w:id="37" w:name="block-34085447"/>
      <w:bookmarkEnd w:id="37"/>
      <w:r>
        <w:rPr>
          <w:rFonts w:ascii="Times New Roman" w:hAnsi="Times New Roman"/>
          <w:color w:val="000000"/>
          <w:sz w:val="28"/>
          <w:lang w:val="ru-RU"/>
        </w:rPr>
        <w:t>u</w:t>
      </w:r>
      <w:bookmarkEnd w:id="36"/>
    </w:p>
    <w:sectPr w:rsidR="00C8052C">
      <w:pgSz w:w="11906" w:h="16383"/>
      <w:pgMar w:top="1440" w:right="1440" w:bottom="1440" w:left="1440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Nimbus Roman">
    <w:altName w:val="Times New Roman"/>
    <w:charset w:val="01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autoHyphenation/>
  <w:characterSpacingControl w:val="doNotCompress"/>
  <w:savePreviewPicture/>
  <w:compat>
    <w:compatSetting w:name="compatibilityMode" w:uri="http://schemas.microsoft.com/office/word" w:val="12"/>
  </w:compat>
  <w:rsids>
    <w:rsidRoot w:val="00C8052C"/>
    <w:rsid w:val="00425E42"/>
    <w:rsid w:val="00677A87"/>
    <w:rsid w:val="00A86A39"/>
    <w:rsid w:val="00BC34E8"/>
    <w:rsid w:val="00C8052C"/>
    <w:rsid w:val="00EB1784"/>
    <w:rsid w:val="00F7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3586E-1AA1-4F85-97D2-01D6EAFA9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erChar">
    <w:name w:val="Header Char"/>
    <w:basedOn w:val="a0"/>
    <w:link w:val="1"/>
    <w:uiPriority w:val="99"/>
    <w:qFormat/>
    <w:rsid w:val="00841CD9"/>
  </w:style>
  <w:style w:type="character" w:customStyle="1" w:styleId="Heading1Char">
    <w:name w:val="Heading 1 Char"/>
    <w:basedOn w:val="a0"/>
    <w:link w:val="1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21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a0"/>
    <w:link w:val="41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5">
    <w:name w:val="Emphasis"/>
    <w:basedOn w:val="a0"/>
    <w:uiPriority w:val="20"/>
    <w:qFormat/>
    <w:rsid w:val="00D1197D"/>
    <w:rPr>
      <w:i/>
      <w:iCs/>
    </w:rPr>
  </w:style>
  <w:style w:type="character" w:customStyle="1" w:styleId="10">
    <w:name w:val="Гиперссылка1"/>
    <w:basedOn w:val="a0"/>
    <w:uiPriority w:val="99"/>
    <w:unhideWhenUsed/>
    <w:rsid w:val="00206EC3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rsid w:val="00650E3A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7">
    <w:name w:val="Body Text"/>
    <w:basedOn w:val="a"/>
    <w:rsid w:val="00650E3A"/>
    <w:pPr>
      <w:spacing w:after="140"/>
    </w:pPr>
  </w:style>
  <w:style w:type="paragraph" w:styleId="a8">
    <w:name w:val="List"/>
    <w:basedOn w:val="a7"/>
    <w:rsid w:val="00650E3A"/>
    <w:rPr>
      <w:rFonts w:cs="Lohit Devanagari"/>
    </w:rPr>
  </w:style>
  <w:style w:type="paragraph" w:styleId="a9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index heading"/>
    <w:basedOn w:val="a"/>
    <w:qFormat/>
    <w:rsid w:val="00650E3A"/>
    <w:pPr>
      <w:suppressLineNumbers/>
    </w:pPr>
    <w:rPr>
      <w:rFonts w:cs="Lohit Devanagari"/>
    </w:rPr>
  </w:style>
  <w:style w:type="paragraph" w:customStyle="1" w:styleId="ab">
    <w:name w:val="Колонтитул"/>
    <w:basedOn w:val="a"/>
    <w:qFormat/>
    <w:rsid w:val="00650E3A"/>
  </w:style>
  <w:style w:type="paragraph" w:customStyle="1" w:styleId="HeaderandFooter">
    <w:name w:val="Header and Footer"/>
    <w:basedOn w:val="a"/>
    <w:qFormat/>
  </w:style>
  <w:style w:type="paragraph" w:customStyle="1" w:styleId="1">
    <w:name w:val="Верхний колонтитул1"/>
    <w:basedOn w:val="a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c">
    <w:name w:val="Normal Indent"/>
    <w:basedOn w:val="a"/>
    <w:uiPriority w:val="99"/>
    <w:unhideWhenUsed/>
    <w:qFormat/>
    <w:rsid w:val="00841CD9"/>
    <w:pPr>
      <w:ind w:left="720"/>
    </w:pPr>
  </w:style>
  <w:style w:type="paragraph" w:styleId="ad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Title"/>
    <w:basedOn w:val="a"/>
    <w:next w:val="a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af">
    <w:name w:val="Содержимое таблицы"/>
    <w:basedOn w:val="a"/>
    <w:qFormat/>
    <w:rsid w:val="00650E3A"/>
    <w:pPr>
      <w:widowControl w:val="0"/>
      <w:suppressLineNumbers/>
    </w:pPr>
  </w:style>
  <w:style w:type="paragraph" w:customStyle="1" w:styleId="af0">
    <w:name w:val="Заголовок таблицы"/>
    <w:basedOn w:val="af"/>
    <w:qFormat/>
    <w:rsid w:val="00650E3A"/>
    <w:pPr>
      <w:jc w:val="center"/>
    </w:pPr>
    <w:rPr>
      <w:b/>
      <w:bCs/>
    </w:r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uiPriority w:val="59"/>
    <w:rsid w:val="00650E3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7093/conspect/257150/" TargetMode="External"/><Relationship Id="rId299" Type="http://schemas.openxmlformats.org/officeDocument/2006/relationships/hyperlink" Target="https://topuch.com/prakticheskaya-rabota-iskusstvennij-intellekt/index.html" TargetMode="External"/><Relationship Id="rId303" Type="http://schemas.openxmlformats.org/officeDocument/2006/relationships/hyperlink" Target="https://infourok.ru/prezentaciya-biznesplana-klass-1605650.html?ysclid=lm7815sqyx70873930" TargetMode="External"/><Relationship Id="rId21" Type="http://schemas.openxmlformats.org/officeDocument/2006/relationships/hyperlink" Target="https://infourok.ru/proektnaya-rabota-robot-pomoschnik-1065348.html" TargetMode="External"/><Relationship Id="rId42" Type="http://schemas.openxmlformats.org/officeDocument/2006/relationships/hyperlink" Target="https://infourok.ru/prezentaciya-po-tehnologii-maketirovanie-tipy-maketov-7-klass-6372067.html?ysclid=lm60bk2c8d110412874" TargetMode="External"/><Relationship Id="rId63" Type="http://schemas.openxmlformats.org/officeDocument/2006/relationships/hyperlink" Target="https://nsportal.ru/npo-spo/informatika-i-vychislitelnaya-tekhnika/library/2019/02/10/prezentatsiya-sapr-autocad" TargetMode="External"/><Relationship Id="rId84" Type="http://schemas.openxmlformats.org/officeDocument/2006/relationships/hyperlink" Target="https://videouroki.net/razrabotki/priezientatsiia-sovriemiennyie-3d-profiessii.html?ysclid=lm78bqt42n249964298" TargetMode="External"/><Relationship Id="rId138" Type="http://schemas.openxmlformats.org/officeDocument/2006/relationships/hyperlink" Target="https://infourok.ru/konspekt-uroka-na-temu-roboty-i-ih-klassifikaciya-prakticheskaya-rabota-sborka-modeli-robota-po-instrukcii-5-klass-6427965.html" TargetMode="External"/><Relationship Id="rId159" Type="http://schemas.openxmlformats.org/officeDocument/2006/relationships/hyperlink" Target="https://resh.edu.ru/subject/lesson/5367/start/" TargetMode="External"/><Relationship Id="rId324" Type="http://schemas.openxmlformats.org/officeDocument/2006/relationships/hyperlink" Target="https://infourok.ru/prezentaciya-po-predmetu-informatika-internet-veshej-6514463.html?ysclid=lm78fdlccm782989784" TargetMode="External"/><Relationship Id="rId170" Type="http://schemas.openxmlformats.org/officeDocument/2006/relationships/hyperlink" Target="https://resh.edu.ru/subject/lesson/7085/train/" TargetMode="External"/><Relationship Id="rId191" Type="http://schemas.openxmlformats.org/officeDocument/2006/relationships/hyperlink" Target="https://resh.edu.ru/subject/lesson/1107/" TargetMode="External"/><Relationship Id="rId205" Type="http://schemas.openxmlformats.org/officeDocument/2006/relationships/hyperlink" Target="https://infourok.ru/prezentaciya-po-tehnologii-tehnologicheskie-sistemy-robototehnika-6-klass-6175017.html" TargetMode="External"/><Relationship Id="rId226" Type="http://schemas.openxmlformats.org/officeDocument/2006/relationships/hyperlink" Target="https://resh.edu.ru/subject/lesson/667/?ysclid=lm5zwofgxi205766584" TargetMode="External"/><Relationship Id="rId247" Type="http://schemas.openxmlformats.org/officeDocument/2006/relationships/hyperlink" Target="https://resh.edu.ru/subject/lesson/1107/?ysclid=lm618xr56u795105851" TargetMode="External"/><Relationship Id="rId107" Type="http://schemas.openxmlformats.org/officeDocument/2006/relationships/hyperlink" Target="https://resh.edu.ru/subject/lesson/7559/conspect/314330/" TargetMode="External"/><Relationship Id="rId268" Type="http://schemas.openxmlformats.org/officeDocument/2006/relationships/hyperlink" Target="https://infourok.ru/prezentaciya-po-teme-innovacionnye-predpriyatiya-4532096.html" TargetMode="External"/><Relationship Id="rId289" Type="http://schemas.openxmlformats.org/officeDocument/2006/relationships/hyperlink" Target="https://infourok.ru/prezentaciya-na-temu-robototehnicheskie-sistemy-4064424.html?ysclid=lm7932kfun3643723" TargetMode="External"/><Relationship Id="rId11" Type="http://schemas.openxmlformats.org/officeDocument/2006/relationships/hyperlink" Target="https://resh.edu.ru/subject/lesson/7568/conspect/" TargetMode="External"/><Relationship Id="rId32" Type="http://schemas.openxmlformats.org/officeDocument/2006/relationships/hyperlink" Target="https://resh.edu.ru/subject/lesson/1107/" TargetMode="External"/><Relationship Id="rId53" Type="http://schemas.openxmlformats.org/officeDocument/2006/relationships/hyperlink" Target="https://resh.edu.ru/subject/lesson/7584/conspect/314547/" TargetMode="External"/><Relationship Id="rId74" Type="http://schemas.openxmlformats.org/officeDocument/2006/relationships/hyperlink" Target="https://multiurok.ru/index.php/files/mir-professii-selskokhoziaistvennye-professii.html" TargetMode="External"/><Relationship Id="rId128" Type="http://schemas.openxmlformats.org/officeDocument/2006/relationships/hyperlink" Target="https://uchitelya.com/tehnologiya/136479-metodicheskaya-razrabotka-uroka-konstruirovanie-modeli-robota-5-klass.html" TargetMode="External"/><Relationship Id="rId149" Type="http://schemas.openxmlformats.org/officeDocument/2006/relationships/hyperlink" Target="https://multiurok.ru/files/tvorcheskii-proekt-po-tekhnologii-robot-chistiulia.html" TargetMode="External"/><Relationship Id="rId314" Type="http://schemas.openxmlformats.org/officeDocument/2006/relationships/hyperlink" Target="https://videouroki.net/razrabotki/priezientatsiia-sovriemiennyie-3d-profiessii.html?ysclid=lm78bqt42n249964298" TargetMode="External"/><Relationship Id="rId335" Type="http://schemas.openxmlformats.org/officeDocument/2006/relationships/hyperlink" Target="https://nsportal.ru/shkola/raznoe/library/2020/01/16/proektnaya-deyatelnost" TargetMode="External"/><Relationship Id="rId5" Type="http://schemas.openxmlformats.org/officeDocument/2006/relationships/hyperlink" Target="https://resh.edu.ru/subject/lesson/675/" TargetMode="External"/><Relationship Id="rId95" Type="http://schemas.openxmlformats.org/officeDocument/2006/relationships/hyperlink" Target="https://resh.edu.ru/subject/lesson/663/" TargetMode="External"/><Relationship Id="rId160" Type="http://schemas.openxmlformats.org/officeDocument/2006/relationships/hyperlink" Target="https://resh.edu.ru/subject/lesson/7103/start/296733/" TargetMode="External"/><Relationship Id="rId181" Type="http://schemas.openxmlformats.org/officeDocument/2006/relationships/hyperlink" Target="https://resh.edu.ru/subject/lesson/7098/conspect/" TargetMode="External"/><Relationship Id="rId216" Type="http://schemas.openxmlformats.org/officeDocument/2006/relationships/hyperlink" Target="https://multiurok.ru/files/prezentatsiia-pravila-oformleniia-chertezhei-7-kla.html" TargetMode="External"/><Relationship Id="rId237" Type="http://schemas.openxmlformats.org/officeDocument/2006/relationships/hyperlink" Target="https://resh.edu.ru/subject/lesson/3148/main/?ysclid=lm60fuuiy6174764431" TargetMode="External"/><Relationship Id="rId258" Type="http://schemas.openxmlformats.org/officeDocument/2006/relationships/hyperlink" Target="https://resh.edu.ru/subject/lesson/7584/conspect/314547/" TargetMode="External"/><Relationship Id="rId279" Type="http://schemas.openxmlformats.org/officeDocument/2006/relationships/hyperlink" Target="https://infourok.ru/prezentaciya-k-uroku-tehnologii-v-8-klasse-po-teme-klassifikaciya-3d-printerov-po-konstrukcii-i-po-naznacheniyu-ponyatiya-3d-pec-6356656.html?ysclid=lm790clmo943077897" TargetMode="External"/><Relationship Id="rId22" Type="http://schemas.openxmlformats.org/officeDocument/2006/relationships/hyperlink" Target="https://infourok.ru/prezentaciya-po-tehnologii-na-temu-modelirovanie-i-konstruirovanie-klass-2232587.html" TargetMode="External"/><Relationship Id="rId43" Type="http://schemas.openxmlformats.org/officeDocument/2006/relationships/hyperlink" Target="https://infourok.ru/prezentaciya-po-tehnologii-maketirovanie-tipy-maketov-7-klass-6372067.html?ysclid=lm60bk2c8d110412874" TargetMode="External"/><Relationship Id="rId64" Type="http://schemas.openxmlformats.org/officeDocument/2006/relationships/hyperlink" Target="https://infourok.ru/prezentaciya-po-tehnologii-3d-modelirovanie-5169760.html" TargetMode="External"/><Relationship Id="rId118" Type="http://schemas.openxmlformats.org/officeDocument/2006/relationships/hyperlink" Target="https://infourok.ru/konspekt-po-tehnologii-po-teme-podgotovka-tkani-k-raskroyu-raskladka-vikroyki-na-tkani-klass-3275026.html" TargetMode="External"/><Relationship Id="rId139" Type="http://schemas.openxmlformats.org/officeDocument/2006/relationships/hyperlink" Target="https://infourok.ru/konspekt-uroka-na-temu-roboty-i-ih-klassifikaciya-prakticheskaya-rabota-sborka-modeli-robota-po-instrukcii-5-klass-6427965.html" TargetMode="External"/><Relationship Id="rId290" Type="http://schemas.openxmlformats.org/officeDocument/2006/relationships/hyperlink" Target="https://infourok.ru/prezentaciya-na-temu-robototehnicheskie-sistemy-4064424.html?ysclid=lm7932kfun3643723" TargetMode="External"/><Relationship Id="rId304" Type="http://schemas.openxmlformats.org/officeDocument/2006/relationships/hyperlink" Target="https://infourok.ru/prezentaciyapredprinimatelstvo_kak_sfera_professionalnoy_deyatelnosti_9_klass-159119.htm?ysclid=lm782syxie258931478" TargetMode="External"/><Relationship Id="rId325" Type="http://schemas.openxmlformats.org/officeDocument/2006/relationships/hyperlink" Target="https://infourok.ru/prezentaciya-po-predmetu-informatika-internet-veshej-6514463.html?ysclid=lm78j3sy6666207464" TargetMode="External"/><Relationship Id="rId85" Type="http://schemas.openxmlformats.org/officeDocument/2006/relationships/hyperlink" Target="https://infourok.ru/prezentaciya-po-predmetu-informatika-internet-veshej-6514463.html?ysclid=lm78fdlccm782989784" TargetMode="External"/><Relationship Id="rId150" Type="http://schemas.openxmlformats.org/officeDocument/2006/relationships/hyperlink" Target="https://infourok.ru/prezentaciya-po-tehnologii-na-temu-modelirovanie-i-konstruirovanie-klass-2232587.html" TargetMode="External"/><Relationship Id="rId171" Type="http://schemas.openxmlformats.org/officeDocument/2006/relationships/hyperlink" Target="https://resh.edu.ru/subject/lesson/7085/train/" TargetMode="External"/><Relationship Id="rId192" Type="http://schemas.openxmlformats.org/officeDocument/2006/relationships/hyperlink" Target="https://resh.edu.ru/subject/lesson/1107/" TargetMode="External"/><Relationship Id="rId206" Type="http://schemas.openxmlformats.org/officeDocument/2006/relationships/hyperlink" Target="https://infourok.ru/zaschita-proektov-po-robototehnike-3637698.html" TargetMode="External"/><Relationship Id="rId227" Type="http://schemas.openxmlformats.org/officeDocument/2006/relationships/hyperlink" Target="https://resh.edu.ru/subject/lesson/667/?ysclid=lm5zwofgxi205766584" TargetMode="External"/><Relationship Id="rId248" Type="http://schemas.openxmlformats.org/officeDocument/2006/relationships/hyperlink" Target="https://resh.edu.ru/subject/lesson/1107/?ysclid=lm618xr56u795105851" TargetMode="External"/><Relationship Id="rId269" Type="http://schemas.openxmlformats.org/officeDocument/2006/relationships/hyperlink" Target="https://resh.edu.ru/subject/lesson/2932/start/" TargetMode="External"/><Relationship Id="rId12" Type="http://schemas.openxmlformats.org/officeDocument/2006/relationships/hyperlink" Target="https://resh.edu.ru/subject/lesson/4510/main/221070/" TargetMode="External"/><Relationship Id="rId33" Type="http://schemas.openxmlformats.org/officeDocument/2006/relationships/hyperlink" Target="https://infourok.ru/prezentaciya-k-uroku-po-teme-programmirovanie-robota-4671389.html" TargetMode="External"/><Relationship Id="rId108" Type="http://schemas.openxmlformats.org/officeDocument/2006/relationships/hyperlink" Target="https://resh.edu.ru/subject/lesson/4510/main/221070/" TargetMode="External"/><Relationship Id="rId129" Type="http://schemas.openxmlformats.org/officeDocument/2006/relationships/hyperlink" Target="https://uchitelya.com/tehnologiya/136479-metodicheskaya-razrabotka-uroka-konstruirovanie-modeli-robota-5-klass.html" TargetMode="External"/><Relationship Id="rId280" Type="http://schemas.openxmlformats.org/officeDocument/2006/relationships/hyperlink" Target="https://infourok.ru/prezentaciya-k-uroku-tehnologii-v-8-klasse-po-teme-klassifikaciya-3d-printerov-po-konstrukcii-i-po-naznacheniyu-ponyatiya-3d-pec-6356656.html?ysclid=lm790clmo943077897" TargetMode="External"/><Relationship Id="rId315" Type="http://schemas.openxmlformats.org/officeDocument/2006/relationships/hyperlink" Target="https://videouroki.net/razrabotki/priezientatsiia-sovriemiennyie-3d-profiessii.html?ysclid=lm78bqt42n249964298" TargetMode="External"/><Relationship Id="rId336" Type="http://schemas.openxmlformats.org/officeDocument/2006/relationships/fontTable" Target="fontTable.xml"/><Relationship Id="rId54" Type="http://schemas.openxmlformats.org/officeDocument/2006/relationships/hyperlink" Target="https://resh.edu.ru/subject/lesson/7584/conspect/314547/" TargetMode="External"/><Relationship Id="rId75" Type="http://schemas.openxmlformats.org/officeDocument/2006/relationships/hyperlink" Target="https://resh.edu.ru/subject/lesson/3310/start/" TargetMode="External"/><Relationship Id="rId96" Type="http://schemas.openxmlformats.org/officeDocument/2006/relationships/hyperlink" Target="https://resh.edu.ru/subject/lesson/7572/conspect/296639/" TargetMode="External"/><Relationship Id="rId140" Type="http://schemas.openxmlformats.org/officeDocument/2006/relationships/hyperlink" Target="https://infourok.ru/konspekt-uroka-na-temu-roboty-i-ih-klassifikaciya-prakticheskaya-rabota-sborka-modeli-robota-po-instrukcii-5-klass-6427965.html" TargetMode="External"/><Relationship Id="rId161" Type="http://schemas.openxmlformats.org/officeDocument/2006/relationships/hyperlink" Target="https://resh.edu.ru/subject/lesson/7103/start/296733/" TargetMode="External"/><Relationship Id="rId182" Type="http://schemas.openxmlformats.org/officeDocument/2006/relationships/hyperlink" Target="https://resh.edu.ru/subject/lesson/7098/conspect/" TargetMode="External"/><Relationship Id="rId217" Type="http://schemas.openxmlformats.org/officeDocument/2006/relationships/hyperlink" Target="https://multiurok.ru/files/prezentatsiia-pravila-oformleniia-chertezhei-7-kla.html" TargetMode="External"/><Relationship Id="rId6" Type="http://schemas.openxmlformats.org/officeDocument/2006/relationships/hyperlink" Target="https://resh.edu.ru/subject/lesson/663/" TargetMode="External"/><Relationship Id="rId238" Type="http://schemas.openxmlformats.org/officeDocument/2006/relationships/hyperlink" Target="https://resh.edu.ru/subject/lesson/3148/main/?ysclid=lm60fuuiy6174764431" TargetMode="External"/><Relationship Id="rId259" Type="http://schemas.openxmlformats.org/officeDocument/2006/relationships/hyperlink" Target="https://resh.edu.ru/subject/lesson/7107/conspect/257931/" TargetMode="External"/><Relationship Id="rId23" Type="http://schemas.openxmlformats.org/officeDocument/2006/relationships/hyperlink" Target="https://resh.edu.ru/subject/8/" TargetMode="External"/><Relationship Id="rId119" Type="http://schemas.openxmlformats.org/officeDocument/2006/relationships/hyperlink" Target="https://resh.edu.ru/subject/lesson/7575/conspect/256433/" TargetMode="External"/><Relationship Id="rId270" Type="http://schemas.openxmlformats.org/officeDocument/2006/relationships/hyperlink" Target="https://infourok.ru/prezentaciya_po_tehnologii_na_temu_mir_professiy_8-9_klassy-416508.htm" TargetMode="External"/><Relationship Id="rId291" Type="http://schemas.openxmlformats.org/officeDocument/2006/relationships/hyperlink" Target="https://infourok.ru/prezentaciya-na-temu-robototehnicheskie-sistemy-4064424.html?ysclid=lm7932kfun3643723" TargetMode="External"/><Relationship Id="rId305" Type="http://schemas.openxmlformats.org/officeDocument/2006/relationships/hyperlink" Target="https://urok.1sept.ru/articles/602748?ysclid=lm7841ctyo149361220" TargetMode="External"/><Relationship Id="rId326" Type="http://schemas.openxmlformats.org/officeDocument/2006/relationships/hyperlink" Target="https://infourok.ru/prezentaciya-po-predmetu-informatika-internet-veshej-6514463.html?ysclid=lm78j3sy6666207464" TargetMode="External"/><Relationship Id="rId44" Type="http://schemas.openxmlformats.org/officeDocument/2006/relationships/hyperlink" Target="https://resh.edu.ru/subject/lesson/667/?ysclid=lm5zwofgxi205766584" TargetMode="External"/><Relationship Id="rId65" Type="http://schemas.openxmlformats.org/officeDocument/2006/relationships/hyperlink" Target="https://infourok.ru/prezentaciya-k-uroku-tehnologii-v-8-klasse-po-teme-ponyatie-prototipirovanie-vidy-prototipov-promyshlennye-arhitekturnye-transpo-6326671.html" TargetMode="External"/><Relationship Id="rId86" Type="http://schemas.openxmlformats.org/officeDocument/2006/relationships/hyperlink" Target="https://infourok.ru/prezentaciya-po-predmetu-informatika-internet-veshej-6514463.html?ysclid=lm78fdlccm782989784" TargetMode="External"/><Relationship Id="rId130" Type="http://schemas.openxmlformats.org/officeDocument/2006/relationships/hyperlink" Target="https://infourok.ru/prezentaciya-po-robototehnike-na-temu-vvedenie-v-kurs-robototehnika-osnovi-oblasti-primeneniya-vidi-klass-1368691.html" TargetMode="External"/><Relationship Id="rId151" Type="http://schemas.openxmlformats.org/officeDocument/2006/relationships/hyperlink" Target="https://infourok.ru/prezentaciya-po-tehnologii-na-temu-modelirovanie-i-konstruirovanie-klass-2232587.html" TargetMode="External"/><Relationship Id="rId172" Type="http://schemas.openxmlformats.org/officeDocument/2006/relationships/hyperlink" Target="https://infourok.ru/prezentaciya-k-uroku-na-temu-podgotovka-tkani-k-raskroyu-raskroy-plechevogo-izdeliya-s-celnokroenim-rukavom-nochnoy-sorochki-kla-796262.html" TargetMode="External"/><Relationship Id="rId193" Type="http://schemas.openxmlformats.org/officeDocument/2006/relationships/hyperlink" Target="https://resh.edu.ru/subject/lesson/1107/" TargetMode="External"/><Relationship Id="rId207" Type="http://schemas.openxmlformats.org/officeDocument/2006/relationships/hyperlink" Target="https://infourok.ru/zaschita-proektov-po-robototehnike-3637698.html" TargetMode="External"/><Relationship Id="rId228" Type="http://schemas.openxmlformats.org/officeDocument/2006/relationships/hyperlink" Target="https://infourok.ru/prezentaciya-po-tehnologii-na-temu-ustroystvo-bitovoy-shveynoy-mashini-klass-3213843.html?ysclid=lm5zziv0zy645507532" TargetMode="External"/><Relationship Id="rId249" Type="http://schemas.openxmlformats.org/officeDocument/2006/relationships/hyperlink" Target="https://resh.edu.ru/subject/lesson/1107/?ysclid=lm61c21pnu82507908" TargetMode="External"/><Relationship Id="rId13" Type="http://schemas.openxmlformats.org/officeDocument/2006/relationships/hyperlink" Target="https://resh.edu.ru/subject/lesson/3276/start/" TargetMode="External"/><Relationship Id="rId109" Type="http://schemas.openxmlformats.org/officeDocument/2006/relationships/hyperlink" Target="https://resh.edu.ru/subject/lesson/4510/main/221070/" TargetMode="External"/><Relationship Id="rId260" Type="http://schemas.openxmlformats.org/officeDocument/2006/relationships/hyperlink" Target="https://resh.edu.ru/subject/lesson/7107/conspect/257931/" TargetMode="External"/><Relationship Id="rId281" Type="http://schemas.openxmlformats.org/officeDocument/2006/relationships/hyperlink" Target="https://infourok.ru/prezentaciya-k-uroku-tehnologii-v-8-klasse-po-teme-klassifikaciya-3d-printerov-po-konstrukcii-i-po-naznacheniyu-ponyatiya-3d-pec-6356656.html?ysclid=lm790clmo943077897" TargetMode="External"/><Relationship Id="rId316" Type="http://schemas.openxmlformats.org/officeDocument/2006/relationships/hyperlink" Target="https://videouroki.net/razrabotki/priezientatsiia-sovriemiennyie-3d-profiessii.html?ysclid=lm78bqt42n249964298" TargetMode="External"/><Relationship Id="rId337" Type="http://schemas.openxmlformats.org/officeDocument/2006/relationships/theme" Target="theme/theme1.xml"/><Relationship Id="rId34" Type="http://schemas.openxmlformats.org/officeDocument/2006/relationships/hyperlink" Target="https://resh.edu.ru/subject/lesson/1107/" TargetMode="External"/><Relationship Id="rId55" Type="http://schemas.openxmlformats.org/officeDocument/2006/relationships/hyperlink" Target="https://resh.edu.ru/subject/lesson/7584/conspect/314547/" TargetMode="External"/><Relationship Id="rId76" Type="http://schemas.openxmlformats.org/officeDocument/2006/relationships/hyperlink" Target="https://resh.edu.ru/subject/lesson/2567/start/" TargetMode="External"/><Relationship Id="rId97" Type="http://schemas.openxmlformats.org/officeDocument/2006/relationships/hyperlink" Target="https://resh.edu.ru/subject/lesson/7572/conspect/296639/" TargetMode="External"/><Relationship Id="rId120" Type="http://schemas.openxmlformats.org/officeDocument/2006/relationships/hyperlink" Target="https://resh.edu.ru/subject/lesson/7098/conspect/257276/" TargetMode="External"/><Relationship Id="rId141" Type="http://schemas.openxmlformats.org/officeDocument/2006/relationships/hyperlink" Target="https://infourok.ru/konspekt-uroka-na-temu-roboty-i-ih-klassifikaciya-prakticheskaya-rabota-sborka-modeli-robota-po-instrukcii-5-klass-6427965.html" TargetMode="External"/><Relationship Id="rId7" Type="http://schemas.openxmlformats.org/officeDocument/2006/relationships/hyperlink" Target="https://resh.edu.ru/subject/lesson/7572/conspect/296639/" TargetMode="External"/><Relationship Id="rId162" Type="http://schemas.openxmlformats.org/officeDocument/2006/relationships/hyperlink" Target="https://resh.edu.ru/subject/lesson/2106/start/" TargetMode="External"/><Relationship Id="rId183" Type="http://schemas.openxmlformats.org/officeDocument/2006/relationships/hyperlink" Target="https://resh.edu.ru/subject/lesson/7098/conspect/" TargetMode="External"/><Relationship Id="rId218" Type="http://schemas.openxmlformats.org/officeDocument/2006/relationships/hyperlink" Target="https://resh.edu.ru/subject/lesson/3306/main/" TargetMode="External"/><Relationship Id="rId239" Type="http://schemas.openxmlformats.org/officeDocument/2006/relationships/hyperlink" Target="https://resh.edu.ru/subject/lesson/3148/main/?ysclid=lm60fuuiy6174764431" TargetMode="External"/><Relationship Id="rId250" Type="http://schemas.openxmlformats.org/officeDocument/2006/relationships/hyperlink" Target="https://resh.edu.ru/subject/lesson/1107/?ysclid=lm61c21pnu82507908" TargetMode="External"/><Relationship Id="rId271" Type="http://schemas.openxmlformats.org/officeDocument/2006/relationships/hyperlink" Target="https://infourok.ru/uchebnyj-proekt-po-tehnologii-moj-professionalnyj-vybor-8-klass-5218043.html" TargetMode="External"/><Relationship Id="rId292" Type="http://schemas.openxmlformats.org/officeDocument/2006/relationships/hyperlink" Target="https://lusana.ru/presentation/39229?ysclid=lm794m8dr5432692496" TargetMode="External"/><Relationship Id="rId306" Type="http://schemas.openxmlformats.org/officeDocument/2006/relationships/hyperlink" Target="https://urok.1sept.ru/articles/602748?ysclid=lm7841ctyo149361220" TargetMode="External"/><Relationship Id="rId24" Type="http://schemas.openxmlformats.org/officeDocument/2006/relationships/hyperlink" Target="https://urok.1sept.ru/articles/602748?ysclid=lm7841ctyo149361220" TargetMode="External"/><Relationship Id="rId45" Type="http://schemas.openxmlformats.org/officeDocument/2006/relationships/hyperlink" Target="https://izo-tehnologiya.ru/shvejnaya-mashina-eyo-ustrojstvo-prezentacziya-tehnologiya-5-klass?ysclid=lm60200wnb332236014" TargetMode="External"/><Relationship Id="rId66" Type="http://schemas.openxmlformats.org/officeDocument/2006/relationships/hyperlink" Target="https://multiurok.ru/files/prezentatsiia-prototipirovanie-sozdanie-prototipa.html" TargetMode="External"/><Relationship Id="rId87" Type="http://schemas.openxmlformats.org/officeDocument/2006/relationships/hyperlink" Target="https://infourok.ru/prezentaciya-po-predmetu-informatika-internet-veshej-6514463.html?ysclid=lm78fdlccm782989784" TargetMode="External"/><Relationship Id="rId110" Type="http://schemas.openxmlformats.org/officeDocument/2006/relationships/hyperlink" Target="https://resh.edu.ru/subject/lesson/667/" TargetMode="External"/><Relationship Id="rId131" Type="http://schemas.openxmlformats.org/officeDocument/2006/relationships/hyperlink" Target="https://infourok.ru/prezentaciya-po-robototehnike-na-temu-vvedenie-v-kurs-robototehnika-osnovi-oblasti-primeneniya-vidi-klass-1368691.html" TargetMode="External"/><Relationship Id="rId327" Type="http://schemas.openxmlformats.org/officeDocument/2006/relationships/hyperlink" Target="https://infourok.ru/prezentaciya-po-predmetu-informatika-internet-veshej-6514463.html?ysclid=lm78j3sy6666207464" TargetMode="External"/><Relationship Id="rId152" Type="http://schemas.openxmlformats.org/officeDocument/2006/relationships/hyperlink" Target="https://resh.edu.ru/subject/8/" TargetMode="External"/><Relationship Id="rId173" Type="http://schemas.openxmlformats.org/officeDocument/2006/relationships/hyperlink" Target="https://resh.edu.ru/subject/lesson/1132/" TargetMode="External"/><Relationship Id="rId194" Type="http://schemas.openxmlformats.org/officeDocument/2006/relationships/hyperlink" Target="https://infourok.ru/prezentaciya-k-uroku-po-teme-programmirovanie-robota-" TargetMode="External"/><Relationship Id="rId208" Type="http://schemas.openxmlformats.org/officeDocument/2006/relationships/hyperlink" Target="https://resh.edu.ru/subject/lesson/2724/main/" TargetMode="External"/><Relationship Id="rId229" Type="http://schemas.openxmlformats.org/officeDocument/2006/relationships/hyperlink" Target="https://infourok.ru/prezentaciya-po-tehnologii-na-temu-ustroystvo-bitovoy-shveynoy-mashini-klass-3213843.html?ysclid=lm5zziv0zy645507532" TargetMode="External"/><Relationship Id="rId240" Type="http://schemas.openxmlformats.org/officeDocument/2006/relationships/hyperlink" Target="https://resh.edu.ru/subject/lesson/3148/main/?ysclid=lm60fuuiy6174764431" TargetMode="External"/><Relationship Id="rId261" Type="http://schemas.openxmlformats.org/officeDocument/2006/relationships/hyperlink" Target="https://resh.edu.ru/subject/lesson/7107/conspect/257931/" TargetMode="External"/><Relationship Id="rId14" Type="http://schemas.openxmlformats.org/officeDocument/2006/relationships/hyperlink" Target="https://infourok.ru/konspekt-po-tehnologii-po-teme-podgotovka-tkani-k-raskroyu-raskladka-vikroyki-na-tkani-klass-3275026.html" TargetMode="External"/><Relationship Id="rId35" Type="http://schemas.openxmlformats.org/officeDocument/2006/relationships/hyperlink" Target="https://infourok.ru/prezentaciya-po-tehnologii-tehnologicheskie-sistemy-robototehnika-6-klass-6175017.html" TargetMode="External"/><Relationship Id="rId56" Type="http://schemas.openxmlformats.org/officeDocument/2006/relationships/hyperlink" Target="https://resh.edu.ru/subject/lesson/7107/conspect/257931/" TargetMode="External"/><Relationship Id="rId77" Type="http://schemas.openxmlformats.org/officeDocument/2006/relationships/hyperlink" Target="https://ppt-online.org/1144849" TargetMode="External"/><Relationship Id="rId100" Type="http://schemas.openxmlformats.org/officeDocument/2006/relationships/hyperlink" Target="https://resh.edu.ru/subject/lesson/5367/start/220136/" TargetMode="External"/><Relationship Id="rId282" Type="http://schemas.openxmlformats.org/officeDocument/2006/relationships/hyperlink" Target="https://infourok.ru/prezentaciya-po-tehnologii-na-temu-avtomatizaciya-proizvodstva-8-klass-5519070.html?ysclid=lm791ec1yq267786653" TargetMode="External"/><Relationship Id="rId317" Type="http://schemas.openxmlformats.org/officeDocument/2006/relationships/hyperlink" Target="https://videouroki.net/razrabotki/priezientatsiia-sovriemiennyie-3d-profiessii.html?ysclid=lm78bqt42n249964298" TargetMode="External"/><Relationship Id="rId8" Type="http://schemas.openxmlformats.org/officeDocument/2006/relationships/hyperlink" Target="https://resh.edu.ru/subject/lesson/5367/start/220136/" TargetMode="External"/><Relationship Id="rId98" Type="http://schemas.openxmlformats.org/officeDocument/2006/relationships/hyperlink" Target="https://resh.edu.ru/subject/lesson/7572/conspect/296639/" TargetMode="External"/><Relationship Id="rId121" Type="http://schemas.openxmlformats.org/officeDocument/2006/relationships/hyperlink" Target="https://resh.edu.ru/subject/lesson/7098/conspect/257276/" TargetMode="External"/><Relationship Id="rId142" Type="http://schemas.openxmlformats.org/officeDocument/2006/relationships/hyperlink" Target="https://infourok.ru/konspekt-uroka-na-temu-roboty-i-ih-klassifikaciya-prakticheskaya-rabota-sborka-modeli-robota-po-instrukcii-5-klass-6427965.html" TargetMode="External"/><Relationship Id="rId163" Type="http://schemas.openxmlformats.org/officeDocument/2006/relationships/hyperlink" Target="https://resh.edu.ru/subject/lesson/2106/start/" TargetMode="External"/><Relationship Id="rId184" Type="http://schemas.openxmlformats.org/officeDocument/2006/relationships/hyperlink" Target="https://resh.edu.ru/subject/lesson/7098/conspect/" TargetMode="External"/><Relationship Id="rId219" Type="http://schemas.openxmlformats.org/officeDocument/2006/relationships/hyperlink" Target="https://resh.edu.ru/subject/lesson/3306/main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resh.edu.ru/subject/lesson/3306/main/" TargetMode="External"/><Relationship Id="rId230" Type="http://schemas.openxmlformats.org/officeDocument/2006/relationships/hyperlink" Target="https://resh.edu.ru/subject/lesson/7567/main/256344/" TargetMode="External"/><Relationship Id="rId235" Type="http://schemas.openxmlformats.org/officeDocument/2006/relationships/hyperlink" Target="https://resh.edu.ru/subject/lesson/1494/main/?ysclid=lm60dpneko854305526" TargetMode="External"/><Relationship Id="rId251" Type="http://schemas.openxmlformats.org/officeDocument/2006/relationships/hyperlink" Target="https://resh.edu.ru/subject/lesson/1107/?ysclid=lm61c21pnu82507908" TargetMode="External"/><Relationship Id="rId256" Type="http://schemas.openxmlformats.org/officeDocument/2006/relationships/hyperlink" Target="https://resh.edu.ru/subject/lesson/7584/conspect/314547/" TargetMode="External"/><Relationship Id="rId277" Type="http://schemas.openxmlformats.org/officeDocument/2006/relationships/hyperlink" Target="https://infourok.ru/urok-tehnologii-v-8-klasse-instrumenty-dlya-sozdaniya-3d-modelej-primenenie-programmnogo-obespecheniya-dlya-sozdaniya-proektnoj--6248114.html?ysclid=lm78yzwpck193742643" TargetMode="External"/><Relationship Id="rId298" Type="http://schemas.openxmlformats.org/officeDocument/2006/relationships/hyperlink" Target="https://infourok.ru/zhivotnovodcheskie-fermy-i-kompleksy-4786840.html?ysclid=lm8rzw1jhj460574231" TargetMode="External"/><Relationship Id="rId25" Type="http://schemas.openxmlformats.org/officeDocument/2006/relationships/hyperlink" Target="https://infourok.ru/prezentaciya-po-chercheniyu-na-temu-secheniya-i-razrezi-klass-1025323.html?ysclid=lm785fjkwl173887220" TargetMode="External"/><Relationship Id="rId46" Type="http://schemas.openxmlformats.org/officeDocument/2006/relationships/hyperlink" Target="https://resh.edu.ru/subject/lesson/667/?ysclid=lm5zwofgxi205766584" TargetMode="External"/><Relationship Id="rId67" Type="http://schemas.openxmlformats.org/officeDocument/2006/relationships/hyperlink" Target="https://resh.edu.ru/subject/lesson/3316/start/" TargetMode="External"/><Relationship Id="rId116" Type="http://schemas.openxmlformats.org/officeDocument/2006/relationships/hyperlink" Target="https://resh.edu.ru/subject/lesson/7093/conspect/257150/" TargetMode="External"/><Relationship Id="rId137" Type="http://schemas.openxmlformats.org/officeDocument/2006/relationships/hyperlink" Target="https://uchitelya.com/tehnologiya/136479-metodicheskaya-razrabotka-uroka-konstruirovanie-modeli-robota-5-klass.html" TargetMode="External"/><Relationship Id="rId158" Type="http://schemas.openxmlformats.org/officeDocument/2006/relationships/hyperlink" Target="https://resh.edu.ru/subject/lesson/5367/start/" TargetMode="External"/><Relationship Id="rId272" Type="http://schemas.openxmlformats.org/officeDocument/2006/relationships/hyperlink" Target="https://nsportal.ru/npo-spo/informatika-i-vychislitelnaya-tekhnika/library/2019/02/10/prezentatsiya-sapr-autocad" TargetMode="External"/><Relationship Id="rId293" Type="http://schemas.openxmlformats.org/officeDocument/2006/relationships/hyperlink" Target="https://lusana.ru/presentation/39229?ysclid=lm794m8dr5432692496" TargetMode="External"/><Relationship Id="rId302" Type="http://schemas.openxmlformats.org/officeDocument/2006/relationships/hyperlink" Target="https://infourok.ru/prezentaciya-biznesplana-klass-1605650.html?ysclid=lm7815sqyx70873930" TargetMode="External"/><Relationship Id="rId307" Type="http://schemas.openxmlformats.org/officeDocument/2006/relationships/hyperlink" Target="https://urok.1sept.ru/articles/602748?ysclid=lm7841ctyo149361220" TargetMode="External"/><Relationship Id="rId323" Type="http://schemas.openxmlformats.org/officeDocument/2006/relationships/hyperlink" Target="https://infourok.ru/prezentaciya-po-predmetu-informatika-internet-veshej-6514463.html?ysclid=lm78fdlccm782989784" TargetMode="External"/><Relationship Id="rId328" Type="http://schemas.openxmlformats.org/officeDocument/2006/relationships/hyperlink" Target="https://infourok.ru/prezentaciya-po-predmetu-informatika-internet-veshej-6514463.html?ysclid=lm78j3sy6666207464" TargetMode="External"/><Relationship Id="rId20" Type="http://schemas.openxmlformats.org/officeDocument/2006/relationships/hyperlink" Target="https://infourok.ru/konspekt-uroka-na-temu-roboty-i-ih-klassifikaciya-prakticheskaya-rabota-sborka-modeli-robota-po-instrukcii-5-klass-6427965.html" TargetMode="External"/><Relationship Id="rId41" Type="http://schemas.openxmlformats.org/officeDocument/2006/relationships/hyperlink" Target="https://uchitelya.com/geometriya/156337-prezentaciya-sposoby-postroeniya-geometricheskih-tel-v-programme-kompas-3d.html" TargetMode="External"/><Relationship Id="rId62" Type="http://schemas.openxmlformats.org/officeDocument/2006/relationships/hyperlink" Target="https://infourok.ru/tema-osnovy-trehmernogo-modelirovaniya-v-sapr-kompas-3d-sozdanie-zagotovki-chertezha-4870864.html" TargetMode="External"/><Relationship Id="rId83" Type="http://schemas.openxmlformats.org/officeDocument/2006/relationships/hyperlink" Target="https://infourok.ru/prezentaciya-po-organizacii-proektnoy-deyatelnosti-uchebniy-proekt-klyuchevie-momenti-klass-3832111.html?ysclid=lm789v9dos492549455" TargetMode="External"/><Relationship Id="rId88" Type="http://schemas.openxmlformats.org/officeDocument/2006/relationships/hyperlink" Target="https://infourok.ru/prezentaciya-po-predmetu-informatika-internet-veshej-6514463.html?ysclid=lm78j3sy6666207464" TargetMode="External"/><Relationship Id="rId111" Type="http://schemas.openxmlformats.org/officeDocument/2006/relationships/hyperlink" Target="https://resh.edu.ru/subject/lesson/7568/conspect/" TargetMode="External"/><Relationship Id="rId132" Type="http://schemas.openxmlformats.org/officeDocument/2006/relationships/hyperlink" Target="https://resh.edu.ru/subject/lesson/7086/conspect/257683/" TargetMode="External"/><Relationship Id="rId153" Type="http://schemas.openxmlformats.org/officeDocument/2006/relationships/hyperlink" Target="https://resh.edu.ru/subject/8/" TargetMode="External"/><Relationship Id="rId174" Type="http://schemas.openxmlformats.org/officeDocument/2006/relationships/hyperlink" Target="https://resh.edu.ru/subject/lesson/1132/" TargetMode="External"/><Relationship Id="rId179" Type="http://schemas.openxmlformats.org/officeDocument/2006/relationships/hyperlink" Target="https://resh.edu.ru/subject/lesson/1132/" TargetMode="External"/><Relationship Id="rId195" Type="http://schemas.openxmlformats.org/officeDocument/2006/relationships/hyperlink" Target="https://infourok.ru/prezentaciya-k-uroku-po-teme-programmirovanie-robota-4671389.html" TargetMode="External"/><Relationship Id="rId209" Type="http://schemas.openxmlformats.org/officeDocument/2006/relationships/hyperlink" Target="https://resh.edu.ru/subject/lesson/2724/main/" TargetMode="External"/><Relationship Id="rId190" Type="http://schemas.openxmlformats.org/officeDocument/2006/relationships/hyperlink" Target="https://resh.edu.ru/subject/lesson/1107/" TargetMode="External"/><Relationship Id="rId204" Type="http://schemas.openxmlformats.org/officeDocument/2006/relationships/hyperlink" Target="https://infourok.ru/prezentaciya-po-tehnologii-tehnologicheskie-sistemy-robototehnika-6-klass-6175017.html" TargetMode="External"/><Relationship Id="rId220" Type="http://schemas.openxmlformats.org/officeDocument/2006/relationships/hyperlink" Target="https://uchitelya.com/geometriya/156337-prezentaciya-sposoby-postroeniya-geometricheskih-tel-v-programme-kompas-3d.html" TargetMode="External"/><Relationship Id="rId225" Type="http://schemas.openxmlformats.org/officeDocument/2006/relationships/hyperlink" Target="https://multiurok.ru/index.php/files/prezentatsiia-na-temu-sistemy-avtomatizirovannogo.html" TargetMode="External"/><Relationship Id="rId241" Type="http://schemas.openxmlformats.org/officeDocument/2006/relationships/hyperlink" Target="https://resh.edu.ru/subject/lesson/1107/?ysclid=lm60wj27l810616997" TargetMode="External"/><Relationship Id="rId246" Type="http://schemas.openxmlformats.org/officeDocument/2006/relationships/hyperlink" Target="https://resh.edu.ru/subject/lesson/1107/?ysclid=lm618xr56u795105851" TargetMode="External"/><Relationship Id="rId267" Type="http://schemas.openxmlformats.org/officeDocument/2006/relationships/hyperlink" Target="https://resh.edu.ru/subject/lesson/2944/main/" TargetMode="External"/><Relationship Id="rId288" Type="http://schemas.openxmlformats.org/officeDocument/2006/relationships/hyperlink" Target="https://infourok.ru/prezentaciya-na-temu-robototehnicheskie-sistemy-4064424.html?ysclid=lm7932kfun3643723" TargetMode="External"/><Relationship Id="rId15" Type="http://schemas.openxmlformats.org/officeDocument/2006/relationships/hyperlink" Target="https://resh.edu.ru/subject/lesson/7575/conspect/256433/" TargetMode="External"/><Relationship Id="rId36" Type="http://schemas.openxmlformats.org/officeDocument/2006/relationships/hyperlink" Target="https://infourok.ru/prezentaciya-po-tehnologii-sistemy-avtomaticheskogo-upravleniya-robototehnika-6-klass-6287536.html" TargetMode="External"/><Relationship Id="rId57" Type="http://schemas.openxmlformats.org/officeDocument/2006/relationships/hyperlink" Target="https://resh.edu.ru/subject/lesson/7107/conspect/257931/" TargetMode="External"/><Relationship Id="rId106" Type="http://schemas.openxmlformats.org/officeDocument/2006/relationships/hyperlink" Target="https://resh.edu.ru/subject/lesson/7559/conspect/314330/" TargetMode="External"/><Relationship Id="rId127" Type="http://schemas.openxmlformats.org/officeDocument/2006/relationships/hyperlink" Target="https://infourok.ru/prezentaciya_po_tehnologii_servirovka_stola_k_zavtraku_5_klass-160569.htm" TargetMode="External"/><Relationship Id="rId262" Type="http://schemas.openxmlformats.org/officeDocument/2006/relationships/hyperlink" Target="https://resh.edu.ru/subject/lesson/7107/conspect/257931/" TargetMode="External"/><Relationship Id="rId283" Type="http://schemas.openxmlformats.org/officeDocument/2006/relationships/hyperlink" Target="https://infourok.ru/prezentaciya-po-tehnologii-na-temu-avtomatizaciya-proizvodstva-8-klass-5519070.html?ysclid=lm791ec1yq267786653" TargetMode="External"/><Relationship Id="rId313" Type="http://schemas.openxmlformats.org/officeDocument/2006/relationships/hyperlink" Target="https://urok.1sept.ru/articles/522204?ysclid=lm788t46nj867159049" TargetMode="External"/><Relationship Id="rId318" Type="http://schemas.openxmlformats.org/officeDocument/2006/relationships/hyperlink" Target="https://videouroki.net/razrabotki/priezientatsiia-sovriemiennyie-3d-profiessii.html?ysclid=lm78bqt42n249964298" TargetMode="External"/><Relationship Id="rId10" Type="http://schemas.openxmlformats.org/officeDocument/2006/relationships/hyperlink" Target="https://resh.edu.ru/subject/lesson/667/" TargetMode="External"/><Relationship Id="rId31" Type="http://schemas.openxmlformats.org/officeDocument/2006/relationships/hyperlink" Target="https://resh.edu.ru/subject/lesson/7098/conspect/" TargetMode="External"/><Relationship Id="rId52" Type="http://schemas.openxmlformats.org/officeDocument/2006/relationships/hyperlink" Target="https://resh.edu.ru/subject/lesson/1107/?ysclid=lm618xr56u795105851" TargetMode="External"/><Relationship Id="rId73" Type="http://schemas.openxmlformats.org/officeDocument/2006/relationships/hyperlink" Target="https://resh.edu.ru/subject/lesson/3286/main/" TargetMode="External"/><Relationship Id="rId78" Type="http://schemas.openxmlformats.org/officeDocument/2006/relationships/hyperlink" Target="https://multiurok.ru/files/priezientatsiia-sushchnost-i-vidy-priedprinimatiel-stva.html" TargetMode="External"/><Relationship Id="rId94" Type="http://schemas.openxmlformats.org/officeDocument/2006/relationships/hyperlink" Target="https://resh.edu.ru/subject/lesson/675/" TargetMode="External"/><Relationship Id="rId99" Type="http://schemas.openxmlformats.org/officeDocument/2006/relationships/hyperlink" Target="https://resh.edu.ru/subject/lesson/7572/conspect/296639/" TargetMode="External"/><Relationship Id="rId101" Type="http://schemas.openxmlformats.org/officeDocument/2006/relationships/hyperlink" Target="https://resh.edu.ru/subject/lesson/5367/start/220136/" TargetMode="External"/><Relationship Id="rId122" Type="http://schemas.openxmlformats.org/officeDocument/2006/relationships/hyperlink" Target="https://resh.edu.ru/subject/lesson/7098/conspect/257276/" TargetMode="External"/><Relationship Id="rId143" Type="http://schemas.openxmlformats.org/officeDocument/2006/relationships/hyperlink" Target="https://infourok.ru/konspekt-uroka-na-temu-roboty-i-ih-klassifikaciya-prakticheskaya-rabota-sborka-modeli-robota-po-instrukcii-5-klass-6427965.html" TargetMode="External"/><Relationship Id="rId148" Type="http://schemas.openxmlformats.org/officeDocument/2006/relationships/hyperlink" Target="https://multiurok.ru/files/tvorcheskii-proekt-po-tekhnologii-robot-chistiulia.html" TargetMode="External"/><Relationship Id="rId164" Type="http://schemas.openxmlformats.org/officeDocument/2006/relationships/hyperlink" Target="https://infourok.ru/prezentaciya-po-tehnologii-shveynaya-mashina-klass-2917497.html" TargetMode="External"/><Relationship Id="rId169" Type="http://schemas.openxmlformats.org/officeDocument/2006/relationships/hyperlink" Target="https://resh.edu.ru/subject/lesson/7565/conspect/314392/" TargetMode="External"/><Relationship Id="rId185" Type="http://schemas.openxmlformats.org/officeDocument/2006/relationships/hyperlink" Target="https://resh.edu.ru/subject/lesson/7098/conspect/" TargetMode="External"/><Relationship Id="rId334" Type="http://schemas.openxmlformats.org/officeDocument/2006/relationships/hyperlink" Target="https://nsportal.ru/shkola/raznoe/library/2020/01/16/proektnaya-deyatelnost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resh.edu.ru/subject/lesson/667/" TargetMode="External"/><Relationship Id="rId180" Type="http://schemas.openxmlformats.org/officeDocument/2006/relationships/hyperlink" Target="https://resh.edu.ru/subject/lesson/7098/conspect/" TargetMode="External"/><Relationship Id="rId210" Type="http://schemas.openxmlformats.org/officeDocument/2006/relationships/hyperlink" Target="https://resh.edu.ru/subject/lesson/2724/main/" TargetMode="External"/><Relationship Id="rId215" Type="http://schemas.openxmlformats.org/officeDocument/2006/relationships/hyperlink" Target="https://resh.edu.ru/subject/lesson/3306/main/" TargetMode="External"/><Relationship Id="rId236" Type="http://schemas.openxmlformats.org/officeDocument/2006/relationships/hyperlink" Target="https://resh.edu.ru/subject/lesson/1494/main/?ysclid=lm60dpneko854305526" TargetMode="External"/><Relationship Id="rId257" Type="http://schemas.openxmlformats.org/officeDocument/2006/relationships/hyperlink" Target="https://resh.edu.ru/subject/lesson/7584/conspect/314547/" TargetMode="External"/><Relationship Id="rId278" Type="http://schemas.openxmlformats.org/officeDocument/2006/relationships/hyperlink" Target="https://infourok.ru/urok-tehnologii-v-8-klasse-instrumenty-dlya-sozdaniya-3d-modelej-primenenie-programmnogo-obespecheniya-dlya-sozdaniya-proektnoj--6248114.html?ysclid=lm78yzwpck193742643" TargetMode="External"/><Relationship Id="rId26" Type="http://schemas.openxmlformats.org/officeDocument/2006/relationships/hyperlink" Target="https://urok.1sept.ru/articles/602748?ysclid=lm7841ctyo149361220" TargetMode="External"/><Relationship Id="rId231" Type="http://schemas.openxmlformats.org/officeDocument/2006/relationships/hyperlink" Target="https://resh.edu.ru/subject/lesson/7567/main/256344/" TargetMode="External"/><Relationship Id="rId252" Type="http://schemas.openxmlformats.org/officeDocument/2006/relationships/hyperlink" Target="https://resh.edu.ru/subject/lesson/1107/?ysclid=lm61c21pnu82507908" TargetMode="External"/><Relationship Id="rId273" Type="http://schemas.openxmlformats.org/officeDocument/2006/relationships/hyperlink" Target="https://infourok.ru/uchebnyj-proekt-po-tehnologii-moj-professionalnyj-vybor-8-klass-5218043.html" TargetMode="External"/><Relationship Id="rId294" Type="http://schemas.openxmlformats.org/officeDocument/2006/relationships/hyperlink" Target="https://infourok.ru/prezentaciya-agropromishlenniy-kompleks-rossii-3501862.html?ysclid=lm8rwb08u765814850" TargetMode="External"/><Relationship Id="rId308" Type="http://schemas.openxmlformats.org/officeDocument/2006/relationships/hyperlink" Target="https://urok.1sept.ru/articles/602748?ysclid=lm7841ctyo149361220" TargetMode="External"/><Relationship Id="rId329" Type="http://schemas.openxmlformats.org/officeDocument/2006/relationships/hyperlink" Target="https://infourok.ru/prezentaciya-po-predmetu-informatika-internet-veshej-6514463.html?ysclid=lm78j3sy6666207464" TargetMode="External"/><Relationship Id="rId47" Type="http://schemas.openxmlformats.org/officeDocument/2006/relationships/hyperlink" Target="https://infourok.ru/prezentaciya-po-tehnologii-na-temu-vlazhno-teplovaya-obrabotka-tkani-5-klass-5221034.html?ysclid=lm606mxigu362394222" TargetMode="External"/><Relationship Id="rId68" Type="http://schemas.openxmlformats.org/officeDocument/2006/relationships/hyperlink" Target="https://infourok.ru/prezentaciya-po-obzh-bespilotnye-letatelnye-apparaty-6337076.html" TargetMode="External"/><Relationship Id="rId89" Type="http://schemas.openxmlformats.org/officeDocument/2006/relationships/hyperlink" Target="https://nsportal.ru/shkola/raznoe/library/2020/01/16/proektnaya-deyatelnost" TargetMode="External"/><Relationship Id="rId112" Type="http://schemas.openxmlformats.org/officeDocument/2006/relationships/hyperlink" Target="https://uchitelya.com/tehnologiya/83190-prezentaciya-ponyatie-chertezh-vykroyka-5-klass.html" TargetMode="External"/><Relationship Id="rId133" Type="http://schemas.openxmlformats.org/officeDocument/2006/relationships/hyperlink" Target="https://resh.edu.ru/subject/lesson/7086/conspect/257683/" TargetMode="External"/><Relationship Id="rId154" Type="http://schemas.openxmlformats.org/officeDocument/2006/relationships/hyperlink" Target="https://resh.edu.ru/subject/lesson/7103/conspect/296732/" TargetMode="External"/><Relationship Id="rId175" Type="http://schemas.openxmlformats.org/officeDocument/2006/relationships/hyperlink" Target="https://resh.edu.ru/subject/lesson/1132/" TargetMode="External"/><Relationship Id="rId196" Type="http://schemas.openxmlformats.org/officeDocument/2006/relationships/hyperlink" Target="https://infourok.ru/prezentaciya-k-uroku-po-teme-programmirovanie-robota-" TargetMode="External"/><Relationship Id="rId200" Type="http://schemas.openxmlformats.org/officeDocument/2006/relationships/hyperlink" Target="https://resh.edu.ru/subject/lesson/1107/" TargetMode="External"/><Relationship Id="rId16" Type="http://schemas.openxmlformats.org/officeDocument/2006/relationships/hyperlink" Target="https://infourok.ru/prezentaciya-po-robototehnike-na-temu-vvedenie-v-kurs-robototehnika-osnovi-oblasti-primeneniya-vidi-klass-1368691.html" TargetMode="External"/><Relationship Id="rId221" Type="http://schemas.openxmlformats.org/officeDocument/2006/relationships/hyperlink" Target="https://uchitelya.com/geometriya/156337-prezentaciya-sposoby-postroeniya-geometricheskih-tel-v-programme-kompas-3d.html" TargetMode="External"/><Relationship Id="rId242" Type="http://schemas.openxmlformats.org/officeDocument/2006/relationships/hyperlink" Target="https://resh.edu.ru/subject/lesson/1107/?ysclid=lm60wj27l810616997" TargetMode="External"/><Relationship Id="rId263" Type="http://schemas.openxmlformats.org/officeDocument/2006/relationships/hyperlink" Target="https://resh.edu.ru/subject/lesson/7107/conspect/257931/" TargetMode="External"/><Relationship Id="rId284" Type="http://schemas.openxmlformats.org/officeDocument/2006/relationships/hyperlink" Target="https://infourok.ru/prezentaciya-na-temu-robototehnicheskie-sistemy-4064424.html?ysclid=lm7932kfun3643723" TargetMode="External"/><Relationship Id="rId319" Type="http://schemas.openxmlformats.org/officeDocument/2006/relationships/hyperlink" Target="https://videouroki.net/razrabotki/priezientatsiia-sovriemiennyie-3d-profiessii.html?ysclid=lm78bqt42n249964298" TargetMode="External"/><Relationship Id="rId37" Type="http://schemas.openxmlformats.org/officeDocument/2006/relationships/hyperlink" Target="https://infourok.ru/zaschita-proektov-po-robototehnike-3637698.html" TargetMode="External"/><Relationship Id="rId58" Type="http://schemas.openxmlformats.org/officeDocument/2006/relationships/hyperlink" Target="https://resh.edu.ru/subject/lesson/7107/conspect/257931/" TargetMode="External"/><Relationship Id="rId79" Type="http://schemas.openxmlformats.org/officeDocument/2006/relationships/hyperlink" Target="https://infourok.ru/prezentaciya-biznesplana-klass-1605650.html?ysclid=lm7815sqyx70873930" TargetMode="External"/><Relationship Id="rId102" Type="http://schemas.openxmlformats.org/officeDocument/2006/relationships/hyperlink" Target="https://resh.edu.ru/subject/lesson/5367/start/220136/" TargetMode="External"/><Relationship Id="rId123" Type="http://schemas.openxmlformats.org/officeDocument/2006/relationships/hyperlink" Target="https://resh.edu.ru/subject/lesson/7098/conspect/257276/" TargetMode="External"/><Relationship Id="rId144" Type="http://schemas.openxmlformats.org/officeDocument/2006/relationships/hyperlink" Target="https://infourok.ru/proektnaya-rabota-robot-pomoschnik-1065348.html" TargetMode="External"/><Relationship Id="rId330" Type="http://schemas.openxmlformats.org/officeDocument/2006/relationships/hyperlink" Target="https://infourok.ru/prezentaciya-po-predmetu-informatika-internet-veshej-6514463.html?ysclid=lm78j3sy6666207464" TargetMode="External"/><Relationship Id="rId90" Type="http://schemas.openxmlformats.org/officeDocument/2006/relationships/hyperlink" Target="https://kopilkaurokov.ru/obzh/presentacii/vybiraem_professiiu_inzhener_robototekhnik?ysclid=lm78mnfkps768240487" TargetMode="External"/><Relationship Id="rId165" Type="http://schemas.openxmlformats.org/officeDocument/2006/relationships/hyperlink" Target="https://infourok.ru/prezentaciya-po-tehnologii-shveynaya-mashina-klass-2917497.html" TargetMode="External"/><Relationship Id="rId186" Type="http://schemas.openxmlformats.org/officeDocument/2006/relationships/hyperlink" Target="https://resh.edu.ru/subject/lesson/7098/conspect/" TargetMode="External"/><Relationship Id="rId211" Type="http://schemas.openxmlformats.org/officeDocument/2006/relationships/hyperlink" Target="https://resh.edu.ru/subject/lesson/2724/main/" TargetMode="External"/><Relationship Id="rId232" Type="http://schemas.openxmlformats.org/officeDocument/2006/relationships/hyperlink" Target="https://infourok.ru/prezentaciya-po-tehnologii-na-temu-postroenie-osnovi-chertezha-plechevogo-izdeliya-s-celnokroenim-rukavom-klass-805141.html?ysclid=lm5zy29286638051049" TargetMode="External"/><Relationship Id="rId253" Type="http://schemas.openxmlformats.org/officeDocument/2006/relationships/hyperlink" Target="https://resh.edu.ru/subject/lesson/1107/?ysclid=lm61c21pnu82507908" TargetMode="External"/><Relationship Id="rId274" Type="http://schemas.openxmlformats.org/officeDocument/2006/relationships/hyperlink" Target="https://infourok.ru/uchebnyj-proekt-po-tehnologii-moj-professionalnyj-vybor-8-klass-5218043.html" TargetMode="External"/><Relationship Id="rId295" Type="http://schemas.openxmlformats.org/officeDocument/2006/relationships/hyperlink" Target="https://www.youtube.com/watch?v=yKNQKcCHbdo" TargetMode="External"/><Relationship Id="rId309" Type="http://schemas.openxmlformats.org/officeDocument/2006/relationships/hyperlink" Target="https://nsportal.ru/shkola/informatika-i-ikt/library/2012/10/12/prezentatsiya-k-uroku-modeli-i-modelirovanie" TargetMode="External"/><Relationship Id="rId27" Type="http://schemas.openxmlformats.org/officeDocument/2006/relationships/hyperlink" Target="https://resh.edu.ru/subject/lesson/7565/conspect/314392/" TargetMode="External"/><Relationship Id="rId48" Type="http://schemas.openxmlformats.org/officeDocument/2006/relationships/hyperlink" Target="https://infourok.ru/prezentaciya-po-tehnologii-na-temu-ruchnie-i-mashinnie-shvi-1105111.html?ysclid=lm604ymvyr856791415" TargetMode="External"/><Relationship Id="rId69" Type="http://schemas.openxmlformats.org/officeDocument/2006/relationships/hyperlink" Target="https://ppt-online.org/1208196" TargetMode="External"/><Relationship Id="rId113" Type="http://schemas.openxmlformats.org/officeDocument/2006/relationships/hyperlink" Target="https://uchitelya.com/tehnologiya/83190-prezentaciya-ponyatie-chertezh-vykroyka-5-klass.html" TargetMode="External"/><Relationship Id="rId134" Type="http://schemas.openxmlformats.org/officeDocument/2006/relationships/hyperlink" Target="https://resh.edu.ru/subject/lesson/7086/conspect/257683/" TargetMode="External"/><Relationship Id="rId320" Type="http://schemas.openxmlformats.org/officeDocument/2006/relationships/hyperlink" Target="https://infourok.ru/prezentaciya-po-predmetu-informatika-internet-veshej-6514463.html?ysclid=lm78fdlccm782989784" TargetMode="External"/><Relationship Id="rId80" Type="http://schemas.openxmlformats.org/officeDocument/2006/relationships/hyperlink" Target="https://urok.1sept.ru/articles/602748?ysclid=lm7841ctyo149361220" TargetMode="External"/><Relationship Id="rId155" Type="http://schemas.openxmlformats.org/officeDocument/2006/relationships/hyperlink" Target="https://resh.edu.ru/subject/lesson/7103/conspect/296732/" TargetMode="External"/><Relationship Id="rId176" Type="http://schemas.openxmlformats.org/officeDocument/2006/relationships/hyperlink" Target="https://resh.edu.ru/subject/lesson/1132/" TargetMode="External"/><Relationship Id="rId197" Type="http://schemas.openxmlformats.org/officeDocument/2006/relationships/hyperlink" Target="https://infourok.ru/prezentaciya-k-uroku-po-teme-programmirovanie-robota-4671389.html" TargetMode="External"/><Relationship Id="rId201" Type="http://schemas.openxmlformats.org/officeDocument/2006/relationships/hyperlink" Target="https://resh.edu.ru/subject/lesson/1107/" TargetMode="External"/><Relationship Id="rId222" Type="http://schemas.openxmlformats.org/officeDocument/2006/relationships/hyperlink" Target="https://multiurok.ru/index.php/files/prezentatsiia-na-temu-sistemy-avtomatizirovannogo.html" TargetMode="External"/><Relationship Id="rId243" Type="http://schemas.openxmlformats.org/officeDocument/2006/relationships/hyperlink" Target="https://resh.edu.ru/subject/lesson/1107/?ysclid=lm618xr56u795105851" TargetMode="External"/><Relationship Id="rId264" Type="http://schemas.openxmlformats.org/officeDocument/2006/relationships/hyperlink" Target="https://resh.edu.ru/subject/lesson/7107/conspect/257931/" TargetMode="External"/><Relationship Id="rId285" Type="http://schemas.openxmlformats.org/officeDocument/2006/relationships/hyperlink" Target="https://infourok.ru/prezentaciya-na-temu-robototehnicheskie-sistemy-4064424.html?ysclid=lm7932kfun3643723" TargetMode="External"/><Relationship Id="rId17" Type="http://schemas.openxmlformats.org/officeDocument/2006/relationships/hyperlink" Target="https://uchitelya.com/tehnologiya/136479-metodicheskaya-razrabotka-uroka-konstruirovanie-modeli-robota-5-klass.html" TargetMode="External"/><Relationship Id="rId38" Type="http://schemas.openxmlformats.org/officeDocument/2006/relationships/hyperlink" Target="https://resh.edu.ru/subject/lesson/2724/main/" TargetMode="External"/><Relationship Id="rId59" Type="http://schemas.openxmlformats.org/officeDocument/2006/relationships/hyperlink" Target="https://resh.edu.ru/subject/lesson/2944/main/" TargetMode="External"/><Relationship Id="rId103" Type="http://schemas.openxmlformats.org/officeDocument/2006/relationships/hyperlink" Target="https://resh.edu.ru/subject/lesson/5367/start/220136/" TargetMode="External"/><Relationship Id="rId124" Type="http://schemas.openxmlformats.org/officeDocument/2006/relationships/hyperlink" Target="https://infourok.ru/prezentaciya-po-tehnologii-5-klassa-na-temu-kulinariya-osnovy-racionalnogo-pitaniya-5561856.html" TargetMode="External"/><Relationship Id="rId310" Type="http://schemas.openxmlformats.org/officeDocument/2006/relationships/hyperlink" Target="https://nsportal.ru/shkola/informatika-i-ikt/library/2012/10/12/prezentatsiya-k-uroku-modeli-i-modelirovanie" TargetMode="External"/><Relationship Id="rId70" Type="http://schemas.openxmlformats.org/officeDocument/2006/relationships/hyperlink" Target="https://multiurok.ru/files/tvorcheskaia-prezentatsiia-k-uroku-robototekhniki.html" TargetMode="External"/><Relationship Id="rId91" Type="http://schemas.openxmlformats.org/officeDocument/2006/relationships/hyperlink" Target="https://kopilkaurokov.ru/obzh/presentacii/vybiraem_professiiu_inzhener_robototekhnik?ysclid=lm78mnfkps768240487" TargetMode="External"/><Relationship Id="rId145" Type="http://schemas.openxmlformats.org/officeDocument/2006/relationships/hyperlink" Target="https://infourok.ru/proektnaya-rabota-robot-pomoschnik-1065348.html" TargetMode="External"/><Relationship Id="rId166" Type="http://schemas.openxmlformats.org/officeDocument/2006/relationships/hyperlink" Target="https://resh.edu.ru/subject/lesson/7085/train/" TargetMode="External"/><Relationship Id="rId187" Type="http://schemas.openxmlformats.org/officeDocument/2006/relationships/hyperlink" Target="https://resh.edu.ru/subject/lesson/7098/conspect/" TargetMode="External"/><Relationship Id="rId331" Type="http://schemas.openxmlformats.org/officeDocument/2006/relationships/hyperlink" Target="https://infourok.ru/prezentaciya-po-predmetu-informatika-internet-veshej-6514463.html?ysclid=lm78j3sy666620746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/subject/lesson/3147/main/" TargetMode="External"/><Relationship Id="rId233" Type="http://schemas.openxmlformats.org/officeDocument/2006/relationships/hyperlink" Target="https://infourok.ru/prezentaciya-po-tehnologii-na-temu-postroenie-osnovi-chertezha-plechevogo-izdeliya-s-celnokroenim-rukavom-klass-805141.html?ysclid=lm5zy29286638051049" TargetMode="External"/><Relationship Id="rId254" Type="http://schemas.openxmlformats.org/officeDocument/2006/relationships/hyperlink" Target="https://resh.edu.ru/subject/lesson/1107/?ysclid=lm61c21pnu82507908" TargetMode="External"/><Relationship Id="rId28" Type="http://schemas.openxmlformats.org/officeDocument/2006/relationships/hyperlink" Target="https://izo-tehnologiya.ru/shvejnaya-mashina-eyo-ustrojstvo-prezentacziya-tehnologiya-5-klass?ysclid=lm60200wnb332236014" TargetMode="External"/><Relationship Id="rId49" Type="http://schemas.openxmlformats.org/officeDocument/2006/relationships/hyperlink" Target="https://resh.edu.ru/subject/lesson/1494/main/?ysclid=lm60dpneko854305526" TargetMode="External"/><Relationship Id="rId114" Type="http://schemas.openxmlformats.org/officeDocument/2006/relationships/hyperlink" Target="https://infourok.ru/prezentaciya-po-tehnologii-ruchnye-i-mashinnye-shvy-5-klass-6173677.html" TargetMode="External"/><Relationship Id="rId275" Type="http://schemas.openxmlformats.org/officeDocument/2006/relationships/hyperlink" Target="https://multiurok.ru/files/prezentatsiia-prototipirovanie-sozdanie-prototipa.html" TargetMode="External"/><Relationship Id="rId296" Type="http://schemas.openxmlformats.org/officeDocument/2006/relationships/hyperlink" Target="https://multiurok.ru/index.php/files/mir-professii-selskokhoziaistvennye-professii.html?ysclid=lm8rzdygw259174696" TargetMode="External"/><Relationship Id="rId300" Type="http://schemas.openxmlformats.org/officeDocument/2006/relationships/hyperlink" Target="https://multiurok.ru/files/proiektnaia-dieiatiel-nost-na-zaniatiiakh-po-robot.html?ysclid=lm8s2cm9ws174470768" TargetMode="External"/><Relationship Id="rId60" Type="http://schemas.openxmlformats.org/officeDocument/2006/relationships/hyperlink" Target="https://infourok.ru/prezentaciya-po-teme-innovacionnye-predpriyatiya-4532096.html" TargetMode="External"/><Relationship Id="rId81" Type="http://schemas.openxmlformats.org/officeDocument/2006/relationships/hyperlink" Target="https://infourok.ru/prezentaciya-po-chercheniyu-na-temu-secheniya-i-razrezi-klass-1025323.html?ysclid=lm785fjkwl173887220" TargetMode="External"/><Relationship Id="rId135" Type="http://schemas.openxmlformats.org/officeDocument/2006/relationships/hyperlink" Target="https://resh.edu.ru/subject/lesson/7086/conspect/257683/" TargetMode="External"/><Relationship Id="rId156" Type="http://schemas.openxmlformats.org/officeDocument/2006/relationships/hyperlink" Target="https://resh.edu.ru/subject/lesson/5367/start/" TargetMode="External"/><Relationship Id="rId177" Type="http://schemas.openxmlformats.org/officeDocument/2006/relationships/hyperlink" Target="https://resh.edu.ru/subject/lesson/1132/" TargetMode="External"/><Relationship Id="rId198" Type="http://schemas.openxmlformats.org/officeDocument/2006/relationships/hyperlink" Target="https://infourok.ru/prezentaciya-k-uroku-po-teme-programmirovanie-robota-4671389.html" TargetMode="External"/><Relationship Id="rId321" Type="http://schemas.openxmlformats.org/officeDocument/2006/relationships/hyperlink" Target="https://infourok.ru/prezentaciya-po-predmetu-informatika-internet-veshej-6514463.html?ysclid=lm78fdlccm782989784" TargetMode="External"/><Relationship Id="rId202" Type="http://schemas.openxmlformats.org/officeDocument/2006/relationships/hyperlink" Target="https://infourok.ru/prezentaciya-po-tehnologii-tehnologicheskie-sistemy-robototehnika-6-klass-6175017.html" TargetMode="External"/><Relationship Id="rId223" Type="http://schemas.openxmlformats.org/officeDocument/2006/relationships/hyperlink" Target="https://multiurok.ru/index.php/files/prezentatsiia-na-temu-sistemy-avtomatizirovannogo.html" TargetMode="External"/><Relationship Id="rId244" Type="http://schemas.openxmlformats.org/officeDocument/2006/relationships/hyperlink" Target="https://resh.edu.ru/subject/lesson/1107/?ysclid=lm618xr56u795105851" TargetMode="External"/><Relationship Id="rId18" Type="http://schemas.openxmlformats.org/officeDocument/2006/relationships/hyperlink" Target="https://resh.edu.ru/subject/lesson/7086/conspect/257683/" TargetMode="External"/><Relationship Id="rId39" Type="http://schemas.openxmlformats.org/officeDocument/2006/relationships/hyperlink" Target="https://resh.edu.ru/subject/lesson/3147/main/" TargetMode="External"/><Relationship Id="rId265" Type="http://schemas.openxmlformats.org/officeDocument/2006/relationships/hyperlink" Target="https://resh.edu.ru/subject/lesson/7107/conspect/257931/" TargetMode="External"/><Relationship Id="rId286" Type="http://schemas.openxmlformats.org/officeDocument/2006/relationships/hyperlink" Target="https://infourok.ru/prezentaciya-na-temu-robototehnicheskie-sistemy-4064424.html?ysclid=lm7932kfun3643723" TargetMode="External"/><Relationship Id="rId50" Type="http://schemas.openxmlformats.org/officeDocument/2006/relationships/hyperlink" Target="https://resh.edu.ru/subject/lesson/1107/?ysclid=lm60wj27l810616997" TargetMode="External"/><Relationship Id="rId104" Type="http://schemas.openxmlformats.org/officeDocument/2006/relationships/hyperlink" Target="https://resh.edu.ru/subject/lesson/7559/conspect/314330/" TargetMode="External"/><Relationship Id="rId125" Type="http://schemas.openxmlformats.org/officeDocument/2006/relationships/hyperlink" Target="https://infourok.ru/prezentaciya_po_tehnologii_servirovka_stola_k_zavtraku_5_klass-160569.htm" TargetMode="External"/><Relationship Id="rId146" Type="http://schemas.openxmlformats.org/officeDocument/2006/relationships/hyperlink" Target="https://infourok.ru/proektnaya-rabota-robot-pomoschnik-1065348.html" TargetMode="External"/><Relationship Id="rId167" Type="http://schemas.openxmlformats.org/officeDocument/2006/relationships/hyperlink" Target="https://resh.edu.ru/subject/lesson/7085/train/" TargetMode="External"/><Relationship Id="rId188" Type="http://schemas.openxmlformats.org/officeDocument/2006/relationships/hyperlink" Target="https://resh.edu.ru/subject/lesson/1107/" TargetMode="External"/><Relationship Id="rId311" Type="http://schemas.openxmlformats.org/officeDocument/2006/relationships/hyperlink" Target="https://urok.1sept.ru/articles/522204?ysclid=lm788t46nj867159049" TargetMode="External"/><Relationship Id="rId332" Type="http://schemas.openxmlformats.org/officeDocument/2006/relationships/hyperlink" Target="https://nsportal.ru/shkola/raznoe/library/2020/01/16/proektnaya-deyatelnost" TargetMode="External"/><Relationship Id="rId71" Type="http://schemas.openxmlformats.org/officeDocument/2006/relationships/hyperlink" Target="https://showslide.ru/robototekhnika-mire-professij-650906" TargetMode="External"/><Relationship Id="rId92" Type="http://schemas.openxmlformats.org/officeDocument/2006/relationships/hyperlink" Target="https://resh.edu.ru/subject/lesson/675/" TargetMode="External"/><Relationship Id="rId213" Type="http://schemas.openxmlformats.org/officeDocument/2006/relationships/hyperlink" Target="https://resh.edu.ru/subject/lesson/3147/main/" TargetMode="External"/><Relationship Id="rId234" Type="http://schemas.openxmlformats.org/officeDocument/2006/relationships/hyperlink" Target="https://znanio.ru/media/prezentatsiya_po_tehnologii_na_temu_podgotovka_tkani_k_raskroyu_raskroj_fartuka_s_nagrudnikom_5_klass-30778?ysclid=lm60920mvt94567450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subject/lesson/7565/conspect/314392/" TargetMode="External"/><Relationship Id="rId255" Type="http://schemas.openxmlformats.org/officeDocument/2006/relationships/hyperlink" Target="https://resh.edu.ru/subject/lesson/7584/conspect/314547/" TargetMode="External"/><Relationship Id="rId276" Type="http://schemas.openxmlformats.org/officeDocument/2006/relationships/hyperlink" Target="https://infourok.ru/urok-tehnologii-v-8-klasse-instrumenty-dlya-sozdaniya-3d-modelej-primenenie-programmnogo-obespecheniya-dlya-sozdaniya-proektnoj--6248114.html?ysclid=lm78yzwpck193742643" TargetMode="External"/><Relationship Id="rId297" Type="http://schemas.openxmlformats.org/officeDocument/2006/relationships/hyperlink" Target="https://infourok.ru/zhivotnovodcheskie-fermy-i-kompleksy-4786840.html?ysclid=lm8rzw1jhj460574231" TargetMode="External"/><Relationship Id="rId40" Type="http://schemas.openxmlformats.org/officeDocument/2006/relationships/hyperlink" Target="https://resh.edu.ru/subject/lesson/3306/main/" TargetMode="External"/><Relationship Id="rId115" Type="http://schemas.openxmlformats.org/officeDocument/2006/relationships/hyperlink" Target="https://infourok.ru/prezentaciya-konspekt-uroka-na-temu-priemy-raboty-na-shvejnoj-mashine-5-klass-4916264.html" TargetMode="External"/><Relationship Id="rId136" Type="http://schemas.openxmlformats.org/officeDocument/2006/relationships/hyperlink" Target="https://uchitelya.com/tehnologiya/136479-metodicheskaya-razrabotka-uroka-konstruirovanie-modeli-robota-5-klass.html" TargetMode="External"/><Relationship Id="rId157" Type="http://schemas.openxmlformats.org/officeDocument/2006/relationships/hyperlink" Target="https://resh.edu.ru/subject/lesson/5367/start/" TargetMode="External"/><Relationship Id="rId178" Type="http://schemas.openxmlformats.org/officeDocument/2006/relationships/hyperlink" Target="https://resh.edu.ru/subject/lesson/1132/" TargetMode="External"/><Relationship Id="rId301" Type="http://schemas.openxmlformats.org/officeDocument/2006/relationships/hyperlink" Target="https://infourok.ru/prezentaciyapredprinimatelstvo_kak_sfera_professionalnoy_deyatelnosti_9_klass-159119.htm" TargetMode="External"/><Relationship Id="rId322" Type="http://schemas.openxmlformats.org/officeDocument/2006/relationships/hyperlink" Target="https://infourok.ru/prezentaciya-po-predmetu-informatika-internet-veshej-6514463.html?ysclid=lm78fdlccm782989784" TargetMode="External"/><Relationship Id="rId61" Type="http://schemas.openxmlformats.org/officeDocument/2006/relationships/hyperlink" Target="https://resh.edu.ru/subject/lesson/2932/start/" TargetMode="External"/><Relationship Id="rId82" Type="http://schemas.openxmlformats.org/officeDocument/2006/relationships/hyperlink" Target="https://ppt-online.org/1280220?ysclid=lm787ahb59697447958" TargetMode="External"/><Relationship Id="rId199" Type="http://schemas.openxmlformats.org/officeDocument/2006/relationships/hyperlink" Target="https://infourok.ru/prezentaciya-k-uroku-po-teme-programmirovanie-robota-4671389.html" TargetMode="External"/><Relationship Id="rId203" Type="http://schemas.openxmlformats.org/officeDocument/2006/relationships/hyperlink" Target="https://infourok.ru/prezentaciya-po-tehnologii-tehnologicheskie-sistemy-robototehnika-6-klass-6175017.html" TargetMode="External"/><Relationship Id="rId19" Type="http://schemas.openxmlformats.org/officeDocument/2006/relationships/hyperlink" Target="https://infourok.ru/konspekt-uroka-na-temu-roboty-i-ih-klassifikaciya-prakticheskaya-rabota-sborka-modeli-robota-po-instrukcii-5-klass-6427965.html" TargetMode="External"/><Relationship Id="rId224" Type="http://schemas.openxmlformats.org/officeDocument/2006/relationships/hyperlink" Target="https://multiurok.ru/index.php/files/prezentatsiia-na-temu-sistemy-avtomatizirovannogo.html" TargetMode="External"/><Relationship Id="rId245" Type="http://schemas.openxmlformats.org/officeDocument/2006/relationships/hyperlink" Target="https://resh.edu.ru/subject/lesson/1107/?ysclid=lm618xr56u795105851" TargetMode="External"/><Relationship Id="rId266" Type="http://schemas.openxmlformats.org/officeDocument/2006/relationships/hyperlink" Target="https://resh.edu.ru/subject/lesson/7107/conspect/257931/" TargetMode="External"/><Relationship Id="rId287" Type="http://schemas.openxmlformats.org/officeDocument/2006/relationships/hyperlink" Target="https://infourok.ru/prezentaciya-na-temu-robototehnicheskie-sistemy-4064424.html?ysclid=lm7932kfun3643723" TargetMode="External"/><Relationship Id="rId30" Type="http://schemas.openxmlformats.org/officeDocument/2006/relationships/hyperlink" Target="https://resh.edu.ru/subject/lesson/7093/main/257155/" TargetMode="External"/><Relationship Id="rId105" Type="http://schemas.openxmlformats.org/officeDocument/2006/relationships/hyperlink" Target="https://resh.edu.ru/subject/lesson/7559/conspect/314330/" TargetMode="External"/><Relationship Id="rId126" Type="http://schemas.openxmlformats.org/officeDocument/2006/relationships/hyperlink" Target="https://infourok.ru/prezentaciya_po_tehnologii_servirovka_stola_k_zavtraku_5_klass-160569.htm" TargetMode="External"/><Relationship Id="rId147" Type="http://schemas.openxmlformats.org/officeDocument/2006/relationships/hyperlink" Target="https://infourok.ru/proektnaya-rabota-robot-pomoschnik-1065348.html" TargetMode="External"/><Relationship Id="rId168" Type="http://schemas.openxmlformats.org/officeDocument/2006/relationships/hyperlink" Target="https://resh.edu.ru/subject/lesson/7565/conspect/314392/" TargetMode="External"/><Relationship Id="rId312" Type="http://schemas.openxmlformats.org/officeDocument/2006/relationships/hyperlink" Target="https://urok.1sept.ru/articles/522204?ysclid=lm788t46nj867159049" TargetMode="External"/><Relationship Id="rId333" Type="http://schemas.openxmlformats.org/officeDocument/2006/relationships/hyperlink" Target="https://nsportal.ru/shkola/raznoe/library/2020/01/16/proektnaya-deyatelnost" TargetMode="External"/><Relationship Id="rId51" Type="http://schemas.openxmlformats.org/officeDocument/2006/relationships/hyperlink" Target="https://infourok.ru/prezentaciya-po-tehnologii-maketirovanie-tipy-maketov-7-klass-6372067.html?ysclid=lm60bk2c8d110412874" TargetMode="External"/><Relationship Id="rId72" Type="http://schemas.openxmlformats.org/officeDocument/2006/relationships/hyperlink" Target="https://multiurok.ru/files/5-8kl-tiekhnologhii-aghropromyshliennogho-proizvod.html" TargetMode="External"/><Relationship Id="rId93" Type="http://schemas.openxmlformats.org/officeDocument/2006/relationships/hyperlink" Target="https://resh.edu.ru/subject/lesson/663/" TargetMode="External"/><Relationship Id="rId189" Type="http://schemas.openxmlformats.org/officeDocument/2006/relationships/hyperlink" Target="https://resh.edu.ru/subject/lesson/11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83</Pages>
  <Words>23097</Words>
  <Characters>131654</Characters>
  <Application>Microsoft Office Word</Application>
  <DocSecurity>0</DocSecurity>
  <Lines>1097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23</cp:revision>
  <dcterms:created xsi:type="dcterms:W3CDTF">2024-08-21T15:44:00Z</dcterms:created>
  <dcterms:modified xsi:type="dcterms:W3CDTF">2025-10-07T10:57:00Z</dcterms:modified>
  <dc:language>ru-RU</dc:language>
</cp:coreProperties>
</file>